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68B40" w14:textId="6DBE2ACB" w:rsidR="00610B75" w:rsidRPr="007F544F" w:rsidRDefault="005A0E6B" w:rsidP="002F3761">
      <w:pPr>
        <w:spacing w:after="120" w:line="276" w:lineRule="auto"/>
        <w:ind w:left="0" w:firstLine="0"/>
        <w:jc w:val="right"/>
        <w:rPr>
          <w:rFonts w:asciiTheme="minorHAnsi" w:hAnsiTheme="minorHAnsi" w:cstheme="minorHAnsi"/>
        </w:rPr>
      </w:pPr>
      <w:r w:rsidRPr="007F544F">
        <w:rPr>
          <w:rFonts w:asciiTheme="minorHAnsi" w:hAnsiTheme="minorHAnsi" w:cstheme="minorHAnsi"/>
          <w:b/>
        </w:rPr>
        <w:t xml:space="preserve">Załącznik nr </w:t>
      </w:r>
      <w:r w:rsidR="0028276B" w:rsidRPr="007F544F">
        <w:rPr>
          <w:rFonts w:asciiTheme="minorHAnsi" w:hAnsiTheme="minorHAnsi" w:cstheme="minorHAnsi"/>
          <w:b/>
        </w:rPr>
        <w:t>2 do S</w:t>
      </w:r>
      <w:r w:rsidRPr="007F544F">
        <w:rPr>
          <w:rFonts w:asciiTheme="minorHAnsi" w:hAnsiTheme="minorHAnsi" w:cstheme="minorHAnsi"/>
          <w:b/>
        </w:rPr>
        <w:t>WZ</w:t>
      </w:r>
    </w:p>
    <w:p w14:paraId="2768E4A0" w14:textId="1FA5E964" w:rsidR="005D432B" w:rsidRPr="007F544F" w:rsidRDefault="0028276B" w:rsidP="002F3761">
      <w:pPr>
        <w:spacing w:after="0" w:line="276" w:lineRule="auto"/>
        <w:ind w:left="0" w:firstLine="0"/>
        <w:jc w:val="center"/>
        <w:rPr>
          <w:rFonts w:asciiTheme="minorHAnsi" w:hAnsiTheme="minorHAnsi" w:cstheme="minorHAnsi"/>
        </w:rPr>
      </w:pPr>
      <w:r w:rsidRPr="007F544F">
        <w:rPr>
          <w:rFonts w:asciiTheme="minorHAnsi" w:hAnsiTheme="minorHAnsi" w:cstheme="minorHAnsi"/>
          <w:b/>
        </w:rPr>
        <w:t>PROJEKTOWANE POSTANOWIENIA UMOWY</w:t>
      </w:r>
      <w:r w:rsidR="005C67C6" w:rsidRPr="007F544F">
        <w:rPr>
          <w:rFonts w:asciiTheme="minorHAnsi" w:hAnsiTheme="minorHAnsi" w:cstheme="minorHAnsi"/>
          <w:b/>
        </w:rPr>
        <w:t xml:space="preserve"> NR …..../20</w:t>
      </w:r>
      <w:r w:rsidR="00BD4A28" w:rsidRPr="007F544F">
        <w:rPr>
          <w:rFonts w:asciiTheme="minorHAnsi" w:hAnsiTheme="minorHAnsi" w:cstheme="minorHAnsi"/>
          <w:b/>
        </w:rPr>
        <w:t>2</w:t>
      </w:r>
      <w:r w:rsidR="00000756">
        <w:rPr>
          <w:rFonts w:asciiTheme="minorHAnsi" w:hAnsiTheme="minorHAnsi" w:cstheme="minorHAnsi"/>
          <w:b/>
        </w:rPr>
        <w:t>6</w:t>
      </w:r>
      <w:r w:rsidR="005A0E6B" w:rsidRPr="007F544F">
        <w:rPr>
          <w:rFonts w:asciiTheme="minorHAnsi" w:hAnsiTheme="minorHAnsi" w:cstheme="minorHAnsi"/>
          <w:b/>
        </w:rPr>
        <w:t>/</w:t>
      </w:r>
      <w:r w:rsidR="00C63EFA" w:rsidRPr="007F544F">
        <w:rPr>
          <w:rFonts w:asciiTheme="minorHAnsi" w:hAnsiTheme="minorHAnsi" w:cstheme="minorHAnsi"/>
          <w:b/>
        </w:rPr>
        <w:t>PN</w:t>
      </w:r>
    </w:p>
    <w:p w14:paraId="62D97380" w14:textId="77777777" w:rsidR="00000756" w:rsidRDefault="00000756" w:rsidP="00000756">
      <w:pPr>
        <w:spacing w:after="0" w:line="240" w:lineRule="auto"/>
        <w:ind w:left="-5" w:right="402" w:firstLine="0"/>
        <w:rPr>
          <w:rFonts w:asciiTheme="minorHAnsi" w:hAnsiTheme="minorHAnsi" w:cstheme="minorHAnsi"/>
        </w:rPr>
      </w:pPr>
      <w:r>
        <w:rPr>
          <w:rFonts w:asciiTheme="minorHAnsi" w:hAnsiTheme="minorHAnsi" w:cstheme="minorHAnsi"/>
        </w:rPr>
        <w:t xml:space="preserve">zawarta w dniu  .............2026 r.*, pomiędzy: </w:t>
      </w:r>
    </w:p>
    <w:p w14:paraId="4B30E8BD" w14:textId="77777777" w:rsidR="00000756" w:rsidRDefault="00000756" w:rsidP="00000756">
      <w:pPr>
        <w:spacing w:after="0" w:line="240" w:lineRule="auto"/>
        <w:ind w:left="-5" w:right="402"/>
        <w:rPr>
          <w:rFonts w:asciiTheme="minorHAnsi" w:hAnsiTheme="minorHAnsi" w:cstheme="minorHAnsi"/>
        </w:rPr>
      </w:pPr>
    </w:p>
    <w:p w14:paraId="2E5D8270" w14:textId="77777777" w:rsidR="00000756" w:rsidRDefault="00000756" w:rsidP="00000756">
      <w:pPr>
        <w:spacing w:after="0" w:line="240" w:lineRule="auto"/>
        <w:ind w:right="14"/>
        <w:rPr>
          <w:rFonts w:asciiTheme="minorHAnsi" w:eastAsia="Times" w:hAnsiTheme="minorHAnsi" w:cstheme="minorHAnsi"/>
          <w:i/>
          <w:sz w:val="20"/>
        </w:rPr>
      </w:pPr>
      <w:r>
        <w:rPr>
          <w:rFonts w:asciiTheme="minorHAnsi" w:eastAsia="Times" w:hAnsiTheme="minorHAnsi" w:cstheme="minorHAnsi"/>
          <w:i/>
          <w:sz w:val="20"/>
        </w:rPr>
        <w:t>*umowa została zawarta z chwilą złożenia ostatniego z podpisów elektronicznych stosownie do wskazania znacznika czasu ujawnionego w szczegółach dokumentu zawartego w postaci elektronicznej</w:t>
      </w:r>
    </w:p>
    <w:p w14:paraId="46E07509" w14:textId="77777777" w:rsidR="00000756" w:rsidRDefault="00000756" w:rsidP="00C63696">
      <w:pPr>
        <w:spacing w:after="0" w:line="276" w:lineRule="auto"/>
        <w:ind w:left="0" w:firstLine="0"/>
        <w:jc w:val="left"/>
        <w:rPr>
          <w:rFonts w:asciiTheme="minorHAnsi" w:hAnsiTheme="minorHAnsi" w:cstheme="minorHAnsi"/>
          <w:b/>
        </w:rPr>
      </w:pPr>
    </w:p>
    <w:p w14:paraId="1524F507" w14:textId="5461CC1E" w:rsidR="0096624F" w:rsidRPr="007F544F" w:rsidRDefault="005A0E6B" w:rsidP="00C63696">
      <w:pPr>
        <w:spacing w:after="0" w:line="276" w:lineRule="auto"/>
        <w:ind w:left="0" w:firstLine="0"/>
        <w:jc w:val="left"/>
        <w:rPr>
          <w:rFonts w:asciiTheme="minorHAnsi" w:hAnsiTheme="minorHAnsi" w:cstheme="minorHAnsi"/>
          <w:b/>
        </w:rPr>
      </w:pPr>
      <w:r w:rsidRPr="007F544F">
        <w:rPr>
          <w:rFonts w:asciiTheme="minorHAnsi" w:hAnsiTheme="minorHAnsi" w:cstheme="minorHAnsi"/>
          <w:b/>
        </w:rPr>
        <w:t xml:space="preserve">Samodzielnym Publicznym Zakładem Opieki Zdrowotnej w Łapach </w:t>
      </w:r>
    </w:p>
    <w:p w14:paraId="2B5A017C" w14:textId="1470711E" w:rsidR="005D432B" w:rsidRPr="007F544F" w:rsidRDefault="005A0E6B" w:rsidP="00C63696">
      <w:pPr>
        <w:spacing w:after="0" w:line="276" w:lineRule="auto"/>
        <w:ind w:left="0" w:firstLine="0"/>
        <w:jc w:val="left"/>
        <w:rPr>
          <w:rFonts w:asciiTheme="minorHAnsi" w:hAnsiTheme="minorHAnsi" w:cstheme="minorHAnsi"/>
        </w:rPr>
      </w:pPr>
      <w:r w:rsidRPr="007F544F">
        <w:rPr>
          <w:rFonts w:asciiTheme="minorHAnsi" w:hAnsiTheme="minorHAnsi" w:cstheme="minorHAnsi"/>
          <w:b/>
        </w:rPr>
        <w:t xml:space="preserve">ul. </w:t>
      </w:r>
      <w:r w:rsidR="00EA045B" w:rsidRPr="007F544F">
        <w:rPr>
          <w:rFonts w:asciiTheme="minorHAnsi" w:hAnsiTheme="minorHAnsi" w:cstheme="minorHAnsi"/>
          <w:b/>
        </w:rPr>
        <w:t xml:space="preserve">Janusza </w:t>
      </w:r>
      <w:r w:rsidR="004D1235" w:rsidRPr="007F544F">
        <w:rPr>
          <w:rFonts w:asciiTheme="minorHAnsi" w:hAnsiTheme="minorHAnsi" w:cstheme="minorHAnsi"/>
          <w:b/>
        </w:rPr>
        <w:t xml:space="preserve">Korczaka 23, </w:t>
      </w:r>
      <w:r w:rsidRPr="007F544F">
        <w:rPr>
          <w:rFonts w:asciiTheme="minorHAnsi" w:hAnsiTheme="minorHAnsi" w:cstheme="minorHAnsi"/>
          <w:b/>
        </w:rPr>
        <w:t>18-100 Łapy</w:t>
      </w:r>
    </w:p>
    <w:p w14:paraId="36F7BCC0" w14:textId="77777777" w:rsidR="005D432B" w:rsidRPr="007F544F" w:rsidRDefault="005A0E6B" w:rsidP="00C63696">
      <w:pPr>
        <w:spacing w:after="5" w:line="276" w:lineRule="auto"/>
        <w:ind w:left="-5" w:right="3241"/>
        <w:jc w:val="left"/>
        <w:rPr>
          <w:rFonts w:asciiTheme="minorHAnsi" w:hAnsiTheme="minorHAnsi" w:cstheme="minorHAnsi"/>
        </w:rPr>
      </w:pPr>
      <w:r w:rsidRPr="007F544F">
        <w:rPr>
          <w:rFonts w:asciiTheme="minorHAnsi" w:hAnsiTheme="minorHAnsi" w:cstheme="minorHAnsi"/>
          <w:b/>
        </w:rPr>
        <w:t>NIP: 966-13-19-909</w:t>
      </w:r>
    </w:p>
    <w:p w14:paraId="6CECA2A3" w14:textId="77777777" w:rsidR="002F3761" w:rsidRDefault="005A0E6B" w:rsidP="00C63696">
      <w:pPr>
        <w:spacing w:after="5" w:line="276" w:lineRule="auto"/>
        <w:ind w:left="-5" w:right="7191"/>
        <w:jc w:val="left"/>
        <w:rPr>
          <w:rFonts w:asciiTheme="minorHAnsi" w:hAnsiTheme="minorHAnsi" w:cstheme="minorHAnsi"/>
          <w:b/>
        </w:rPr>
      </w:pPr>
      <w:r w:rsidRPr="007F544F">
        <w:rPr>
          <w:rFonts w:asciiTheme="minorHAnsi" w:hAnsiTheme="minorHAnsi" w:cstheme="minorHAnsi"/>
          <w:b/>
        </w:rPr>
        <w:t xml:space="preserve">REGON: 050644804 </w:t>
      </w:r>
    </w:p>
    <w:p w14:paraId="5910EF42" w14:textId="0776A034" w:rsidR="005D432B" w:rsidRPr="007F544F" w:rsidRDefault="005A0E6B" w:rsidP="00C63696">
      <w:pPr>
        <w:spacing w:after="5" w:line="276" w:lineRule="auto"/>
        <w:ind w:left="-5" w:right="7191"/>
        <w:jc w:val="left"/>
        <w:rPr>
          <w:rFonts w:asciiTheme="minorHAnsi" w:hAnsiTheme="minorHAnsi" w:cstheme="minorHAnsi"/>
        </w:rPr>
      </w:pPr>
      <w:r w:rsidRPr="007F544F">
        <w:rPr>
          <w:rFonts w:asciiTheme="minorHAnsi" w:hAnsiTheme="minorHAnsi" w:cstheme="minorHAnsi"/>
          <w:b/>
        </w:rPr>
        <w:t xml:space="preserve">KRS: 0000002999 </w:t>
      </w:r>
      <w:r w:rsidRPr="007F544F">
        <w:rPr>
          <w:rFonts w:asciiTheme="minorHAnsi" w:hAnsiTheme="minorHAnsi" w:cstheme="minorHAnsi"/>
        </w:rPr>
        <w:t xml:space="preserve"> reprezentowanym przez: </w:t>
      </w:r>
    </w:p>
    <w:p w14:paraId="2F263EC2" w14:textId="77777777" w:rsidR="00000756" w:rsidRDefault="00000756" w:rsidP="00C63696">
      <w:pPr>
        <w:spacing w:after="5" w:line="276" w:lineRule="auto"/>
        <w:ind w:left="-5" w:right="1842"/>
        <w:jc w:val="left"/>
        <w:rPr>
          <w:rFonts w:asciiTheme="minorHAnsi" w:hAnsiTheme="minorHAnsi" w:cstheme="minorHAnsi"/>
          <w:b/>
        </w:rPr>
      </w:pPr>
      <w:r w:rsidRPr="00000756">
        <w:rPr>
          <w:rFonts w:asciiTheme="minorHAnsi" w:hAnsiTheme="minorHAnsi" w:cstheme="minorHAnsi"/>
          <w:b/>
        </w:rPr>
        <w:t>Urszulę Łapińską – Dyrektora SP ZOZ w Łapach</w:t>
      </w:r>
    </w:p>
    <w:p w14:paraId="162F4614" w14:textId="52C01D06" w:rsidR="00EA045B" w:rsidRPr="007F544F" w:rsidRDefault="005A0E6B" w:rsidP="00C63696">
      <w:pPr>
        <w:spacing w:after="5" w:line="276" w:lineRule="auto"/>
        <w:ind w:left="-5" w:right="1842"/>
        <w:jc w:val="left"/>
        <w:rPr>
          <w:rFonts w:asciiTheme="minorHAnsi" w:hAnsiTheme="minorHAnsi" w:cstheme="minorHAnsi"/>
          <w:b/>
        </w:rPr>
      </w:pPr>
      <w:r w:rsidRPr="007F544F">
        <w:rPr>
          <w:rFonts w:asciiTheme="minorHAnsi" w:hAnsiTheme="minorHAnsi" w:cstheme="minorHAnsi"/>
          <w:bCs/>
        </w:rPr>
        <w:t>zwanym dalej</w:t>
      </w:r>
      <w:r w:rsidRPr="007F544F">
        <w:rPr>
          <w:rFonts w:asciiTheme="minorHAnsi" w:hAnsiTheme="minorHAnsi" w:cstheme="minorHAnsi"/>
          <w:b/>
        </w:rPr>
        <w:t xml:space="preserve"> „Zamawiającym” </w:t>
      </w:r>
    </w:p>
    <w:p w14:paraId="2EA027A3" w14:textId="5F16F98B" w:rsidR="005D432B" w:rsidRPr="007F544F" w:rsidRDefault="005A0E6B" w:rsidP="00C63696">
      <w:pPr>
        <w:spacing w:after="5" w:line="276" w:lineRule="auto"/>
        <w:ind w:left="-5" w:right="1842"/>
        <w:jc w:val="left"/>
        <w:rPr>
          <w:rFonts w:asciiTheme="minorHAnsi" w:hAnsiTheme="minorHAnsi" w:cstheme="minorHAnsi"/>
        </w:rPr>
      </w:pPr>
      <w:r w:rsidRPr="007F544F">
        <w:rPr>
          <w:rFonts w:asciiTheme="minorHAnsi" w:hAnsiTheme="minorHAnsi" w:cstheme="minorHAnsi"/>
          <w:b/>
        </w:rPr>
        <w:t xml:space="preserve">a </w:t>
      </w:r>
      <w:r w:rsidR="004D1235" w:rsidRPr="007F544F">
        <w:rPr>
          <w:rFonts w:asciiTheme="minorHAnsi" w:hAnsiTheme="minorHAnsi" w:cstheme="minorHAnsi"/>
          <w:b/>
        </w:rPr>
        <w:t>firmą</w:t>
      </w:r>
    </w:p>
    <w:p w14:paraId="511D5ECC" w14:textId="77777777" w:rsidR="005D432B" w:rsidRPr="007F544F" w:rsidRDefault="005A0E6B" w:rsidP="00C63696">
      <w:pPr>
        <w:spacing w:after="5" w:line="276" w:lineRule="auto"/>
        <w:ind w:left="-5" w:right="3241"/>
        <w:jc w:val="left"/>
        <w:rPr>
          <w:rFonts w:asciiTheme="minorHAnsi" w:hAnsiTheme="minorHAnsi" w:cstheme="minorHAnsi"/>
        </w:rPr>
      </w:pPr>
      <w:r w:rsidRPr="007F544F">
        <w:rPr>
          <w:rFonts w:asciiTheme="minorHAnsi" w:hAnsiTheme="minorHAnsi" w:cstheme="minorHAnsi"/>
          <w:b/>
        </w:rPr>
        <w:t>…................................................</w:t>
      </w:r>
    </w:p>
    <w:p w14:paraId="6ECA95FE" w14:textId="77777777" w:rsidR="005D432B" w:rsidRPr="00000756" w:rsidRDefault="005A0E6B" w:rsidP="00C63696">
      <w:pPr>
        <w:spacing w:after="5" w:line="276" w:lineRule="auto"/>
        <w:ind w:left="-5" w:right="3241"/>
        <w:jc w:val="left"/>
        <w:rPr>
          <w:rFonts w:asciiTheme="minorHAnsi" w:hAnsiTheme="minorHAnsi" w:cstheme="minorHAnsi"/>
        </w:rPr>
      </w:pPr>
      <w:r w:rsidRPr="00000756">
        <w:rPr>
          <w:rFonts w:asciiTheme="minorHAnsi" w:hAnsiTheme="minorHAnsi" w:cstheme="minorHAnsi"/>
        </w:rPr>
        <w:t>…................................................</w:t>
      </w:r>
    </w:p>
    <w:p w14:paraId="46C8E1C3" w14:textId="77777777" w:rsidR="0019150E" w:rsidRPr="00000756" w:rsidRDefault="005A0E6B" w:rsidP="00C63696">
      <w:pPr>
        <w:spacing w:after="5" w:line="276" w:lineRule="auto"/>
        <w:ind w:left="-5" w:right="3241"/>
        <w:jc w:val="left"/>
        <w:rPr>
          <w:rFonts w:asciiTheme="minorHAnsi" w:hAnsiTheme="minorHAnsi" w:cstheme="minorHAnsi"/>
        </w:rPr>
      </w:pPr>
      <w:r w:rsidRPr="00000756">
        <w:rPr>
          <w:rFonts w:asciiTheme="minorHAnsi" w:hAnsiTheme="minorHAnsi" w:cstheme="minorHAnsi"/>
        </w:rPr>
        <w:t xml:space="preserve">NIP: </w:t>
      </w:r>
      <w:r w:rsidR="0019150E" w:rsidRPr="00000756">
        <w:rPr>
          <w:rFonts w:asciiTheme="minorHAnsi" w:hAnsiTheme="minorHAnsi" w:cstheme="minorHAnsi"/>
        </w:rPr>
        <w:t>…................................................</w:t>
      </w:r>
    </w:p>
    <w:p w14:paraId="2389D85F" w14:textId="77777777" w:rsidR="0019150E" w:rsidRPr="00000756" w:rsidRDefault="005A0E6B" w:rsidP="00C63696">
      <w:pPr>
        <w:spacing w:after="5" w:line="276" w:lineRule="auto"/>
        <w:ind w:left="-5" w:right="3241"/>
        <w:jc w:val="left"/>
        <w:rPr>
          <w:rFonts w:asciiTheme="minorHAnsi" w:hAnsiTheme="minorHAnsi" w:cstheme="minorHAnsi"/>
        </w:rPr>
      </w:pPr>
      <w:r w:rsidRPr="00000756">
        <w:rPr>
          <w:rFonts w:asciiTheme="minorHAnsi" w:hAnsiTheme="minorHAnsi" w:cstheme="minorHAnsi"/>
        </w:rPr>
        <w:t xml:space="preserve">REGON: </w:t>
      </w:r>
      <w:r w:rsidR="0019150E" w:rsidRPr="00000756">
        <w:rPr>
          <w:rFonts w:asciiTheme="minorHAnsi" w:hAnsiTheme="minorHAnsi" w:cstheme="minorHAnsi"/>
        </w:rPr>
        <w:t>…................................................</w:t>
      </w:r>
    </w:p>
    <w:p w14:paraId="7A3E88E1" w14:textId="41F24F82" w:rsidR="0096624F" w:rsidRPr="007F544F" w:rsidRDefault="00C24C2C" w:rsidP="00C63696">
      <w:pPr>
        <w:spacing w:after="5" w:line="276" w:lineRule="auto"/>
        <w:ind w:left="-5" w:right="3241"/>
        <w:jc w:val="left"/>
        <w:rPr>
          <w:rFonts w:asciiTheme="minorHAnsi" w:hAnsiTheme="minorHAnsi" w:cstheme="minorHAnsi"/>
          <w:b/>
        </w:rPr>
      </w:pPr>
      <w:r w:rsidRPr="007F544F">
        <w:rPr>
          <w:rFonts w:asciiTheme="minorHAnsi" w:hAnsiTheme="minorHAnsi" w:cstheme="minorHAnsi"/>
          <w:bCs/>
        </w:rPr>
        <w:t>z</w:t>
      </w:r>
      <w:r w:rsidR="005A0E6B" w:rsidRPr="007F544F">
        <w:rPr>
          <w:rFonts w:asciiTheme="minorHAnsi" w:hAnsiTheme="minorHAnsi" w:cstheme="minorHAnsi"/>
          <w:bCs/>
        </w:rPr>
        <w:t>wan</w:t>
      </w:r>
      <w:r w:rsidRPr="007F544F">
        <w:rPr>
          <w:rFonts w:asciiTheme="minorHAnsi" w:hAnsiTheme="minorHAnsi" w:cstheme="minorHAnsi"/>
          <w:bCs/>
        </w:rPr>
        <w:t>ą</w:t>
      </w:r>
      <w:r w:rsidR="005A0E6B" w:rsidRPr="007F544F">
        <w:rPr>
          <w:rFonts w:asciiTheme="minorHAnsi" w:hAnsiTheme="minorHAnsi" w:cstheme="minorHAnsi"/>
          <w:bCs/>
        </w:rPr>
        <w:t xml:space="preserve"> dalej</w:t>
      </w:r>
      <w:r w:rsidR="005A0E6B" w:rsidRPr="007F544F">
        <w:rPr>
          <w:rFonts w:asciiTheme="minorHAnsi" w:hAnsiTheme="minorHAnsi" w:cstheme="minorHAnsi"/>
          <w:b/>
        </w:rPr>
        <w:t xml:space="preserve"> </w:t>
      </w:r>
      <w:r w:rsidRPr="007F544F">
        <w:rPr>
          <w:rFonts w:asciiTheme="minorHAnsi" w:hAnsiTheme="minorHAnsi" w:cstheme="minorHAnsi"/>
          <w:b/>
        </w:rPr>
        <w:t>„</w:t>
      </w:r>
      <w:r w:rsidR="005A0E6B" w:rsidRPr="007F544F">
        <w:rPr>
          <w:rFonts w:asciiTheme="minorHAnsi" w:hAnsiTheme="minorHAnsi" w:cstheme="minorHAnsi"/>
          <w:b/>
        </w:rPr>
        <w:t>Wykonawcą</w:t>
      </w:r>
      <w:r w:rsidRPr="007F544F">
        <w:rPr>
          <w:rFonts w:asciiTheme="minorHAnsi" w:hAnsiTheme="minorHAnsi" w:cstheme="minorHAnsi"/>
          <w:b/>
        </w:rPr>
        <w:t>”</w:t>
      </w:r>
      <w:r w:rsidR="005A0E6B" w:rsidRPr="007F544F">
        <w:rPr>
          <w:rFonts w:asciiTheme="minorHAnsi" w:hAnsiTheme="minorHAnsi" w:cstheme="minorHAnsi"/>
          <w:b/>
        </w:rPr>
        <w:t xml:space="preserve">, </w:t>
      </w:r>
    </w:p>
    <w:p w14:paraId="4C160DCF" w14:textId="07E110C3" w:rsidR="005D432B" w:rsidRPr="007F544F" w:rsidRDefault="005A0E6B" w:rsidP="00000756">
      <w:pPr>
        <w:spacing w:after="0" w:line="240" w:lineRule="auto"/>
        <w:ind w:left="-5" w:right="3241"/>
        <w:jc w:val="left"/>
        <w:rPr>
          <w:rFonts w:asciiTheme="minorHAnsi" w:hAnsiTheme="minorHAnsi" w:cstheme="minorHAnsi"/>
          <w:bCs/>
        </w:rPr>
      </w:pPr>
      <w:r w:rsidRPr="007F544F">
        <w:rPr>
          <w:rFonts w:asciiTheme="minorHAnsi" w:hAnsiTheme="minorHAnsi" w:cstheme="minorHAnsi"/>
          <w:bCs/>
        </w:rPr>
        <w:t>reprezentowaną przez:</w:t>
      </w:r>
    </w:p>
    <w:p w14:paraId="604CB6D8" w14:textId="77777777" w:rsidR="00C24C2C" w:rsidRPr="007F544F" w:rsidRDefault="00C24C2C" w:rsidP="00000756">
      <w:pPr>
        <w:spacing w:after="0" w:line="240" w:lineRule="auto"/>
        <w:ind w:left="-5" w:right="3241"/>
        <w:jc w:val="left"/>
        <w:rPr>
          <w:rFonts w:asciiTheme="minorHAnsi" w:hAnsiTheme="minorHAnsi" w:cstheme="minorHAnsi"/>
          <w:bCs/>
        </w:rPr>
      </w:pPr>
    </w:p>
    <w:p w14:paraId="051C9199" w14:textId="36441772" w:rsidR="005D432B" w:rsidRPr="00000756" w:rsidRDefault="005A0E6B" w:rsidP="00000756">
      <w:pPr>
        <w:spacing w:after="0" w:line="240" w:lineRule="auto"/>
        <w:ind w:left="-5" w:right="11"/>
        <w:rPr>
          <w:rFonts w:asciiTheme="minorHAnsi" w:hAnsiTheme="minorHAnsi" w:cstheme="minorHAnsi"/>
          <w:b/>
        </w:rPr>
      </w:pPr>
      <w:r w:rsidRPr="00000756">
        <w:rPr>
          <w:rFonts w:asciiTheme="minorHAnsi" w:hAnsiTheme="minorHAnsi" w:cstheme="minorHAnsi"/>
          <w:b/>
        </w:rPr>
        <w:t>………………</w:t>
      </w:r>
      <w:r w:rsidR="0096624F" w:rsidRPr="00000756">
        <w:rPr>
          <w:rFonts w:asciiTheme="minorHAnsi" w:hAnsiTheme="minorHAnsi" w:cstheme="minorHAnsi"/>
          <w:b/>
        </w:rPr>
        <w:t>...................</w:t>
      </w:r>
      <w:r w:rsidR="002832CC" w:rsidRPr="00000756">
        <w:rPr>
          <w:rFonts w:asciiTheme="minorHAnsi" w:hAnsiTheme="minorHAnsi" w:cstheme="minorHAnsi"/>
          <w:b/>
        </w:rPr>
        <w:t>...............................</w:t>
      </w:r>
      <w:r w:rsidR="0096624F" w:rsidRPr="00000756">
        <w:rPr>
          <w:rFonts w:asciiTheme="minorHAnsi" w:hAnsiTheme="minorHAnsi" w:cstheme="minorHAnsi"/>
          <w:b/>
        </w:rPr>
        <w:t>............</w:t>
      </w:r>
    </w:p>
    <w:p w14:paraId="340A546D" w14:textId="77777777" w:rsidR="00BD4A28" w:rsidRPr="007F544F" w:rsidRDefault="00BD4A28" w:rsidP="00C63696">
      <w:pPr>
        <w:spacing w:line="276" w:lineRule="auto"/>
        <w:ind w:left="-5" w:right="11"/>
        <w:rPr>
          <w:rFonts w:asciiTheme="minorHAnsi" w:hAnsiTheme="minorHAnsi" w:cstheme="minorHAnsi"/>
        </w:rPr>
      </w:pPr>
    </w:p>
    <w:p w14:paraId="0B55BC22" w14:textId="19855BAE" w:rsidR="00196E90" w:rsidRPr="007F544F" w:rsidRDefault="0028276B" w:rsidP="002F3761">
      <w:pPr>
        <w:spacing w:line="240" w:lineRule="auto"/>
        <w:rPr>
          <w:rFonts w:asciiTheme="minorHAnsi" w:hAnsiTheme="minorHAnsi" w:cstheme="minorHAnsi"/>
        </w:rPr>
      </w:pPr>
      <w:r w:rsidRPr="007F544F">
        <w:rPr>
          <w:rFonts w:asciiTheme="minorHAnsi" w:hAnsiTheme="minorHAnsi" w:cstheme="minorHAnsi"/>
        </w:rPr>
        <w:t xml:space="preserve">Umowa zawarta w wyniku przeprowadzonego postępowania o udzielenie zamówienia publicznego prowadzonego w trybie </w:t>
      </w:r>
      <w:r w:rsidR="00B93E0A" w:rsidRPr="007F544F">
        <w:rPr>
          <w:rFonts w:asciiTheme="minorHAnsi" w:hAnsiTheme="minorHAnsi" w:cstheme="minorHAnsi"/>
        </w:rPr>
        <w:t>przetargu nieograniczonego</w:t>
      </w:r>
      <w:r w:rsidRPr="007F544F">
        <w:rPr>
          <w:rFonts w:asciiTheme="minorHAnsi" w:hAnsiTheme="minorHAnsi" w:cstheme="minorHAnsi"/>
        </w:rPr>
        <w:t xml:space="preserve">, na podstawie art. </w:t>
      </w:r>
      <w:r w:rsidR="00705BB8" w:rsidRPr="007F544F">
        <w:rPr>
          <w:rFonts w:asciiTheme="minorHAnsi" w:hAnsiTheme="minorHAnsi" w:cstheme="minorHAnsi"/>
        </w:rPr>
        <w:t>132</w:t>
      </w:r>
      <w:r w:rsidRPr="007F544F">
        <w:rPr>
          <w:rFonts w:asciiTheme="minorHAnsi" w:hAnsiTheme="minorHAnsi" w:cstheme="minorHAnsi"/>
        </w:rPr>
        <w:t xml:space="preserve"> ustawy z dnia 11 września 2019 r. – Prawo zamówień publicznych, post</w:t>
      </w:r>
      <w:r w:rsidR="00C63EFA" w:rsidRPr="007F544F">
        <w:rPr>
          <w:rFonts w:asciiTheme="minorHAnsi" w:hAnsiTheme="minorHAnsi" w:cstheme="minorHAnsi"/>
        </w:rPr>
        <w:t xml:space="preserve">ępowanie o </w:t>
      </w:r>
      <w:r w:rsidR="00C63EFA" w:rsidRPr="0028100D">
        <w:rPr>
          <w:rFonts w:asciiTheme="minorHAnsi" w:hAnsiTheme="minorHAnsi" w:cstheme="minorHAnsi"/>
        </w:rPr>
        <w:t>numerze</w:t>
      </w:r>
      <w:r w:rsidR="00C63EFA" w:rsidRPr="00A35693">
        <w:rPr>
          <w:rFonts w:asciiTheme="minorHAnsi" w:hAnsiTheme="minorHAnsi" w:cstheme="minorHAnsi"/>
        </w:rPr>
        <w:t xml:space="preserve">: </w:t>
      </w:r>
      <w:r w:rsidR="004D1235" w:rsidRPr="00A35693">
        <w:rPr>
          <w:rFonts w:asciiTheme="minorHAnsi" w:hAnsiTheme="minorHAnsi" w:cstheme="minorHAnsi"/>
          <w:b/>
          <w:bCs/>
        </w:rPr>
        <w:t>ZP/</w:t>
      </w:r>
      <w:r w:rsidR="00A35693" w:rsidRPr="00A35693">
        <w:rPr>
          <w:rFonts w:asciiTheme="minorHAnsi" w:hAnsiTheme="minorHAnsi" w:cstheme="minorHAnsi"/>
          <w:b/>
          <w:bCs/>
        </w:rPr>
        <w:t>27</w:t>
      </w:r>
      <w:r w:rsidR="00C63EFA" w:rsidRPr="00A35693">
        <w:rPr>
          <w:rFonts w:asciiTheme="minorHAnsi" w:hAnsiTheme="minorHAnsi" w:cstheme="minorHAnsi"/>
          <w:b/>
          <w:bCs/>
        </w:rPr>
        <w:t>/202</w:t>
      </w:r>
      <w:r w:rsidR="00000756" w:rsidRPr="00A35693">
        <w:rPr>
          <w:rFonts w:asciiTheme="minorHAnsi" w:hAnsiTheme="minorHAnsi" w:cstheme="minorHAnsi"/>
          <w:b/>
          <w:bCs/>
        </w:rPr>
        <w:t>6</w:t>
      </w:r>
      <w:r w:rsidR="00C63EFA" w:rsidRPr="0028100D">
        <w:rPr>
          <w:rFonts w:asciiTheme="minorHAnsi" w:hAnsiTheme="minorHAnsi" w:cstheme="minorHAnsi"/>
          <w:b/>
          <w:bCs/>
        </w:rPr>
        <w:t>/PN</w:t>
      </w:r>
      <w:r w:rsidRPr="0028100D">
        <w:rPr>
          <w:rFonts w:asciiTheme="minorHAnsi" w:hAnsiTheme="minorHAnsi" w:cstheme="minorHAnsi"/>
        </w:rPr>
        <w:t>.</w:t>
      </w:r>
    </w:p>
    <w:p w14:paraId="21011FBC" w14:textId="77777777" w:rsidR="000C7376" w:rsidRPr="007F544F" w:rsidRDefault="000C7376" w:rsidP="002F3761">
      <w:pPr>
        <w:spacing w:line="240" w:lineRule="auto"/>
        <w:ind w:left="0" w:firstLine="0"/>
        <w:rPr>
          <w:rFonts w:asciiTheme="minorHAnsi" w:hAnsiTheme="minorHAnsi" w:cstheme="minorHAnsi"/>
        </w:rPr>
      </w:pPr>
    </w:p>
    <w:p w14:paraId="0A101B22" w14:textId="77777777" w:rsidR="005D432B" w:rsidRPr="007F544F" w:rsidRDefault="005A0E6B" w:rsidP="002F3761">
      <w:pPr>
        <w:spacing w:after="120" w:line="240" w:lineRule="auto"/>
        <w:ind w:left="-5" w:right="11"/>
        <w:jc w:val="center"/>
        <w:rPr>
          <w:rFonts w:asciiTheme="minorHAnsi" w:hAnsiTheme="minorHAnsi" w:cstheme="minorHAnsi"/>
        </w:rPr>
      </w:pPr>
      <w:r w:rsidRPr="007F544F">
        <w:rPr>
          <w:rFonts w:asciiTheme="minorHAnsi" w:hAnsiTheme="minorHAnsi" w:cstheme="minorHAnsi"/>
        </w:rPr>
        <w:t>§ 1</w:t>
      </w:r>
    </w:p>
    <w:p w14:paraId="51080B20" w14:textId="5CA4733F" w:rsidR="00000756" w:rsidRPr="00000756" w:rsidRDefault="005A0E6B" w:rsidP="002F3761">
      <w:pPr>
        <w:pStyle w:val="Akapitzlist"/>
        <w:widowControl w:val="0"/>
        <w:numPr>
          <w:ilvl w:val="0"/>
          <w:numId w:val="28"/>
        </w:numPr>
        <w:suppressAutoHyphens/>
        <w:spacing w:after="0" w:line="240" w:lineRule="auto"/>
        <w:ind w:left="284" w:right="11" w:hanging="284"/>
        <w:rPr>
          <w:rFonts w:asciiTheme="minorHAnsi" w:hAnsiTheme="minorHAnsi" w:cstheme="minorHAnsi"/>
          <w:bCs/>
        </w:rPr>
      </w:pPr>
      <w:r w:rsidRPr="007F544F">
        <w:rPr>
          <w:rFonts w:asciiTheme="minorHAnsi" w:hAnsiTheme="minorHAnsi" w:cstheme="minorHAnsi"/>
        </w:rPr>
        <w:t xml:space="preserve">Przedmiotem umowy jest </w:t>
      </w:r>
      <w:r w:rsidR="007B1E90" w:rsidRPr="007F544F">
        <w:rPr>
          <w:rFonts w:asciiTheme="minorHAnsi" w:hAnsiTheme="minorHAnsi" w:cstheme="minorHAnsi"/>
        </w:rPr>
        <w:t>dostarczenie</w:t>
      </w:r>
      <w:r w:rsidR="00C53D78">
        <w:rPr>
          <w:rFonts w:asciiTheme="minorHAnsi" w:hAnsiTheme="minorHAnsi" w:cstheme="minorHAnsi"/>
        </w:rPr>
        <w:t xml:space="preserve"> </w:t>
      </w:r>
      <w:r w:rsidR="00C53D78" w:rsidRPr="00C53D78">
        <w:rPr>
          <w:rFonts w:asciiTheme="minorHAnsi" w:hAnsiTheme="minorHAnsi" w:cstheme="minorHAnsi"/>
          <w:b/>
        </w:rPr>
        <w:t>testów diagnostycznych</w:t>
      </w:r>
      <w:r w:rsidR="007B1E90" w:rsidRPr="007F544F">
        <w:rPr>
          <w:rFonts w:asciiTheme="minorHAnsi" w:hAnsiTheme="minorHAnsi" w:cstheme="minorHAnsi"/>
        </w:rPr>
        <w:t xml:space="preserve"> do</w:t>
      </w:r>
      <w:r w:rsidR="000239D0" w:rsidRPr="007F544F">
        <w:rPr>
          <w:rFonts w:asciiTheme="minorHAnsi" w:hAnsiTheme="minorHAnsi" w:cstheme="minorHAnsi"/>
        </w:rPr>
        <w:t xml:space="preserve"> Magazynu </w:t>
      </w:r>
      <w:r w:rsidR="00262821" w:rsidRPr="007F544F">
        <w:rPr>
          <w:rFonts w:asciiTheme="minorHAnsi" w:hAnsiTheme="minorHAnsi" w:cstheme="minorHAnsi"/>
        </w:rPr>
        <w:t xml:space="preserve">Działu Diagnostyki </w:t>
      </w:r>
      <w:r w:rsidR="000239D0" w:rsidRPr="007F544F">
        <w:rPr>
          <w:rFonts w:asciiTheme="minorHAnsi" w:hAnsiTheme="minorHAnsi" w:cstheme="minorHAnsi"/>
        </w:rPr>
        <w:t>Laborator</w:t>
      </w:r>
      <w:r w:rsidR="00262821" w:rsidRPr="007F544F">
        <w:rPr>
          <w:rFonts w:asciiTheme="minorHAnsi" w:hAnsiTheme="minorHAnsi" w:cstheme="minorHAnsi"/>
        </w:rPr>
        <w:t>yjnej</w:t>
      </w:r>
      <w:r w:rsidR="00CA7A1B" w:rsidRPr="007F544F">
        <w:rPr>
          <w:rFonts w:asciiTheme="minorHAnsi" w:hAnsiTheme="minorHAnsi" w:cstheme="minorHAnsi"/>
        </w:rPr>
        <w:t xml:space="preserve"> </w:t>
      </w:r>
      <w:r w:rsidR="00C53D78">
        <w:rPr>
          <w:rFonts w:asciiTheme="minorHAnsi" w:hAnsiTheme="minorHAnsi" w:cstheme="minorHAnsi"/>
        </w:rPr>
        <w:t xml:space="preserve">w </w:t>
      </w:r>
      <w:r w:rsidR="00CA7A1B" w:rsidRPr="007F544F">
        <w:rPr>
          <w:rFonts w:asciiTheme="minorHAnsi" w:hAnsiTheme="minorHAnsi" w:cstheme="minorHAnsi"/>
        </w:rPr>
        <w:t>Samodzielny</w:t>
      </w:r>
      <w:r w:rsidR="00C53D78">
        <w:rPr>
          <w:rFonts w:asciiTheme="minorHAnsi" w:hAnsiTheme="minorHAnsi" w:cstheme="minorHAnsi"/>
        </w:rPr>
        <w:t>m</w:t>
      </w:r>
      <w:r w:rsidR="00CA7A1B" w:rsidRPr="007F544F">
        <w:rPr>
          <w:rFonts w:asciiTheme="minorHAnsi" w:hAnsiTheme="minorHAnsi" w:cstheme="minorHAnsi"/>
        </w:rPr>
        <w:t xml:space="preserve"> Publiczny</w:t>
      </w:r>
      <w:r w:rsidR="00C53D78">
        <w:rPr>
          <w:rFonts w:asciiTheme="minorHAnsi" w:hAnsiTheme="minorHAnsi" w:cstheme="minorHAnsi"/>
        </w:rPr>
        <w:t>m</w:t>
      </w:r>
      <w:r w:rsidR="00CA7A1B" w:rsidRPr="007F544F">
        <w:rPr>
          <w:rFonts w:asciiTheme="minorHAnsi" w:hAnsiTheme="minorHAnsi" w:cstheme="minorHAnsi"/>
        </w:rPr>
        <w:t xml:space="preserve"> Zakład</w:t>
      </w:r>
      <w:r w:rsidR="00C53D78">
        <w:rPr>
          <w:rFonts w:asciiTheme="minorHAnsi" w:hAnsiTheme="minorHAnsi" w:cstheme="minorHAnsi"/>
        </w:rPr>
        <w:t>zie</w:t>
      </w:r>
      <w:r w:rsidR="00CA7A1B" w:rsidRPr="007F544F">
        <w:rPr>
          <w:rFonts w:asciiTheme="minorHAnsi" w:hAnsiTheme="minorHAnsi" w:cstheme="minorHAnsi"/>
        </w:rPr>
        <w:t xml:space="preserve"> Opieki Zdrowotnej w Łapach</w:t>
      </w:r>
      <w:r w:rsidR="00C53D78">
        <w:rPr>
          <w:rFonts w:asciiTheme="minorHAnsi" w:hAnsiTheme="minorHAnsi" w:cstheme="minorHAnsi"/>
        </w:rPr>
        <w:t xml:space="preserve"> </w:t>
      </w:r>
      <w:r w:rsidR="000239D0" w:rsidRPr="007F544F">
        <w:rPr>
          <w:rFonts w:asciiTheme="minorHAnsi" w:hAnsiTheme="minorHAnsi" w:cstheme="minorHAnsi"/>
          <w:bCs/>
        </w:rPr>
        <w:t>przez Wykonawcę, na zlecenie Zamawiającego</w:t>
      </w:r>
      <w:r w:rsidR="006C46D9" w:rsidRPr="007F544F">
        <w:rPr>
          <w:rFonts w:asciiTheme="minorHAnsi" w:hAnsiTheme="minorHAnsi" w:cstheme="minorHAnsi"/>
          <w:b/>
          <w:bCs/>
        </w:rPr>
        <w:t>.</w:t>
      </w:r>
      <w:r w:rsidR="0087049C" w:rsidRPr="007F544F">
        <w:rPr>
          <w:rFonts w:asciiTheme="minorHAnsi" w:hAnsiTheme="minorHAnsi" w:cstheme="minorHAnsi"/>
        </w:rPr>
        <w:t xml:space="preserve"> </w:t>
      </w:r>
    </w:p>
    <w:p w14:paraId="036253D0" w14:textId="19E59F79" w:rsidR="00B706A6" w:rsidRPr="007F544F" w:rsidRDefault="005A0E6B" w:rsidP="002F3761">
      <w:pPr>
        <w:pStyle w:val="Akapitzlist"/>
        <w:widowControl w:val="0"/>
        <w:numPr>
          <w:ilvl w:val="0"/>
          <w:numId w:val="28"/>
        </w:numPr>
        <w:suppressAutoHyphens/>
        <w:spacing w:after="0" w:line="240" w:lineRule="auto"/>
        <w:ind w:left="284" w:right="11" w:hanging="284"/>
        <w:rPr>
          <w:rFonts w:asciiTheme="minorHAnsi" w:hAnsiTheme="minorHAnsi" w:cstheme="minorHAnsi"/>
          <w:bCs/>
        </w:rPr>
      </w:pPr>
      <w:r w:rsidRPr="007F544F">
        <w:rPr>
          <w:rFonts w:asciiTheme="minorHAnsi" w:hAnsiTheme="minorHAnsi" w:cstheme="minorHAnsi"/>
        </w:rPr>
        <w:t>Wartość umowy brutto</w:t>
      </w:r>
      <w:r w:rsidR="00CA7A1B" w:rsidRPr="007F544F">
        <w:rPr>
          <w:rFonts w:asciiTheme="minorHAnsi" w:hAnsiTheme="minorHAnsi" w:cstheme="minorHAnsi"/>
        </w:rPr>
        <w:t xml:space="preserve"> </w:t>
      </w:r>
      <w:r w:rsidRPr="007F544F">
        <w:rPr>
          <w:rFonts w:asciiTheme="minorHAnsi" w:hAnsiTheme="minorHAnsi" w:cstheme="minorHAnsi"/>
        </w:rPr>
        <w:t>wynosi</w:t>
      </w:r>
      <w:r w:rsidR="00BD4A28" w:rsidRPr="007F544F">
        <w:rPr>
          <w:rFonts w:asciiTheme="minorHAnsi" w:hAnsiTheme="minorHAnsi" w:cstheme="minorHAnsi"/>
        </w:rPr>
        <w:t>:</w:t>
      </w:r>
      <w:r w:rsidRPr="007F544F">
        <w:rPr>
          <w:rFonts w:asciiTheme="minorHAnsi" w:hAnsiTheme="minorHAnsi" w:cstheme="minorHAnsi"/>
        </w:rPr>
        <w:t xml:space="preserve"> </w:t>
      </w:r>
      <w:r w:rsidRPr="00000756">
        <w:rPr>
          <w:rFonts w:asciiTheme="minorHAnsi" w:hAnsiTheme="minorHAnsi" w:cstheme="minorHAnsi"/>
          <w:b/>
        </w:rPr>
        <w:t>................ zł</w:t>
      </w:r>
      <w:r w:rsidRPr="007F544F">
        <w:rPr>
          <w:rFonts w:asciiTheme="minorHAnsi" w:hAnsiTheme="minorHAnsi" w:cstheme="minorHAnsi"/>
        </w:rPr>
        <w:t xml:space="preserve">, </w:t>
      </w:r>
      <w:r w:rsidR="00A85EC5" w:rsidRPr="007F544F">
        <w:rPr>
          <w:rFonts w:asciiTheme="minorHAnsi" w:hAnsiTheme="minorHAnsi" w:cstheme="minorHAnsi"/>
        </w:rPr>
        <w:t>(</w:t>
      </w:r>
      <w:r w:rsidRPr="007F544F">
        <w:rPr>
          <w:rFonts w:asciiTheme="minorHAnsi" w:hAnsiTheme="minorHAnsi" w:cstheme="minorHAnsi"/>
        </w:rPr>
        <w:t>słownie:</w:t>
      </w:r>
      <w:r w:rsidR="00BD4A28" w:rsidRPr="007F544F">
        <w:rPr>
          <w:rFonts w:asciiTheme="minorHAnsi" w:hAnsiTheme="minorHAnsi" w:cstheme="minorHAnsi"/>
        </w:rPr>
        <w:t xml:space="preserve"> </w:t>
      </w:r>
      <w:r w:rsidRPr="007F544F">
        <w:rPr>
          <w:rFonts w:asciiTheme="minorHAnsi" w:hAnsiTheme="minorHAnsi" w:cstheme="minorHAnsi"/>
        </w:rPr>
        <w:t>.....................................</w:t>
      </w:r>
      <w:r w:rsidR="00D4003E">
        <w:rPr>
          <w:rFonts w:asciiTheme="minorHAnsi" w:hAnsiTheme="minorHAnsi" w:cstheme="minorHAnsi"/>
        </w:rPr>
        <w:t>, …./100</w:t>
      </w:r>
      <w:r w:rsidR="00A85EC5" w:rsidRPr="007F544F">
        <w:rPr>
          <w:rFonts w:asciiTheme="minorHAnsi" w:hAnsiTheme="minorHAnsi" w:cstheme="minorHAnsi"/>
        </w:rPr>
        <w:t>)</w:t>
      </w:r>
      <w:r w:rsidR="00C24C2C" w:rsidRPr="007F544F">
        <w:rPr>
          <w:rFonts w:asciiTheme="minorHAnsi" w:hAnsiTheme="minorHAnsi" w:cstheme="minorHAnsi"/>
        </w:rPr>
        <w:t xml:space="preserve">; wartość umowy netto wynosi: </w:t>
      </w:r>
      <w:r w:rsidR="00C24C2C" w:rsidRPr="00000756">
        <w:rPr>
          <w:rFonts w:asciiTheme="minorHAnsi" w:hAnsiTheme="minorHAnsi" w:cstheme="minorHAnsi"/>
          <w:b/>
        </w:rPr>
        <w:t>............... zł</w:t>
      </w:r>
      <w:r w:rsidR="00C24C2C" w:rsidRPr="007F544F">
        <w:rPr>
          <w:rFonts w:asciiTheme="minorHAnsi" w:hAnsiTheme="minorHAnsi" w:cstheme="minorHAnsi"/>
        </w:rPr>
        <w:t xml:space="preserve">, </w:t>
      </w:r>
      <w:r w:rsidR="00A85EC5" w:rsidRPr="007F544F">
        <w:rPr>
          <w:rFonts w:asciiTheme="minorHAnsi" w:hAnsiTheme="minorHAnsi" w:cstheme="minorHAnsi"/>
        </w:rPr>
        <w:t>(</w:t>
      </w:r>
      <w:r w:rsidR="00C24C2C" w:rsidRPr="007F544F">
        <w:rPr>
          <w:rFonts w:asciiTheme="minorHAnsi" w:hAnsiTheme="minorHAnsi" w:cstheme="minorHAnsi"/>
        </w:rPr>
        <w:t>słownie: ...........................................</w:t>
      </w:r>
      <w:r w:rsidR="00D4003E">
        <w:rPr>
          <w:rFonts w:asciiTheme="minorHAnsi" w:hAnsiTheme="minorHAnsi" w:cstheme="minorHAnsi"/>
        </w:rPr>
        <w:t xml:space="preserve">, …./100 </w:t>
      </w:r>
      <w:r w:rsidR="00A85EC5" w:rsidRPr="007F544F">
        <w:rPr>
          <w:rFonts w:asciiTheme="minorHAnsi" w:hAnsiTheme="minorHAnsi" w:cstheme="minorHAnsi"/>
        </w:rPr>
        <w:t>)</w:t>
      </w:r>
      <w:r w:rsidR="00C24C2C" w:rsidRPr="007F544F">
        <w:rPr>
          <w:rFonts w:asciiTheme="minorHAnsi" w:hAnsiTheme="minorHAnsi" w:cstheme="minorHAnsi"/>
        </w:rPr>
        <w:t>,</w:t>
      </w:r>
      <w:r w:rsidR="00A85EC5" w:rsidRPr="007F544F">
        <w:rPr>
          <w:rFonts w:asciiTheme="minorHAnsi" w:hAnsiTheme="minorHAnsi" w:cstheme="minorHAnsi"/>
        </w:rPr>
        <w:t xml:space="preserve"> </w:t>
      </w:r>
      <w:r w:rsidR="00B706A6" w:rsidRPr="007F544F">
        <w:rPr>
          <w:rFonts w:asciiTheme="minorHAnsi" w:hAnsiTheme="minorHAnsi" w:cstheme="minorHAnsi"/>
        </w:rPr>
        <w:t>w tym:</w:t>
      </w:r>
    </w:p>
    <w:p w14:paraId="6A8BAD98" w14:textId="1923A3E6" w:rsidR="007B1E90" w:rsidRPr="007F544F" w:rsidRDefault="00FF07F0" w:rsidP="00000756">
      <w:pPr>
        <w:widowControl w:val="0"/>
        <w:tabs>
          <w:tab w:val="left" w:pos="840"/>
        </w:tabs>
        <w:suppressAutoHyphens/>
        <w:spacing w:after="0" w:line="240" w:lineRule="auto"/>
        <w:ind w:left="284"/>
        <w:rPr>
          <w:rFonts w:asciiTheme="minorHAnsi" w:hAnsiTheme="minorHAnsi" w:cstheme="minorHAnsi"/>
        </w:rPr>
      </w:pPr>
      <w:r w:rsidRPr="007F544F">
        <w:rPr>
          <w:rFonts w:asciiTheme="minorHAnsi" w:hAnsiTheme="minorHAnsi" w:cstheme="minorHAnsi"/>
          <w:b/>
        </w:rPr>
        <w:t xml:space="preserve">Pakiet nr </w:t>
      </w:r>
      <w:r w:rsidR="00000756">
        <w:rPr>
          <w:rFonts w:asciiTheme="minorHAnsi" w:hAnsiTheme="minorHAnsi" w:cstheme="minorHAnsi"/>
          <w:b/>
        </w:rPr>
        <w:t>2</w:t>
      </w:r>
      <w:r w:rsidRPr="007F544F">
        <w:rPr>
          <w:rFonts w:asciiTheme="minorHAnsi" w:hAnsiTheme="minorHAnsi" w:cstheme="minorHAnsi"/>
        </w:rPr>
        <w:t xml:space="preserve"> na łączną wartość brutto: ............... PLN,</w:t>
      </w:r>
      <w:r w:rsidR="00C24C2C" w:rsidRPr="007F544F">
        <w:rPr>
          <w:rFonts w:asciiTheme="minorHAnsi" w:hAnsiTheme="minorHAnsi" w:cstheme="minorHAnsi"/>
        </w:rPr>
        <w:t xml:space="preserve"> (</w:t>
      </w:r>
      <w:r w:rsidRPr="007F544F">
        <w:rPr>
          <w:rFonts w:asciiTheme="minorHAnsi" w:hAnsiTheme="minorHAnsi" w:cstheme="minorHAnsi"/>
        </w:rPr>
        <w:t>słownie: ........................</w:t>
      </w:r>
      <w:r w:rsidR="00D4003E">
        <w:rPr>
          <w:rFonts w:asciiTheme="minorHAnsi" w:hAnsiTheme="minorHAnsi" w:cstheme="minorHAnsi"/>
        </w:rPr>
        <w:t>, …./100</w:t>
      </w:r>
      <w:r w:rsidRPr="007F544F">
        <w:rPr>
          <w:rFonts w:asciiTheme="minorHAnsi" w:hAnsiTheme="minorHAnsi" w:cstheme="minorHAnsi"/>
        </w:rPr>
        <w:t xml:space="preserve"> PLN</w:t>
      </w:r>
      <w:r w:rsidR="00C24C2C" w:rsidRPr="007F544F">
        <w:rPr>
          <w:rFonts w:asciiTheme="minorHAnsi" w:hAnsiTheme="minorHAnsi" w:cstheme="minorHAnsi"/>
        </w:rPr>
        <w:t>); wartość netto: ................. PLN, (słownie: ....................................</w:t>
      </w:r>
      <w:r w:rsidR="00D4003E">
        <w:rPr>
          <w:rFonts w:asciiTheme="minorHAnsi" w:hAnsiTheme="minorHAnsi" w:cstheme="minorHAnsi"/>
        </w:rPr>
        <w:t>, …./100</w:t>
      </w:r>
      <w:r w:rsidR="00C24C2C" w:rsidRPr="007F544F">
        <w:rPr>
          <w:rFonts w:asciiTheme="minorHAnsi" w:hAnsiTheme="minorHAnsi" w:cstheme="minorHAnsi"/>
        </w:rPr>
        <w:t xml:space="preserve"> PLN),</w:t>
      </w:r>
      <w:r w:rsidR="00000756">
        <w:rPr>
          <w:rFonts w:asciiTheme="minorHAnsi" w:hAnsiTheme="minorHAnsi" w:cstheme="minorHAnsi"/>
        </w:rPr>
        <w:t xml:space="preserve"> </w:t>
      </w:r>
      <w:r w:rsidR="007B1E90" w:rsidRPr="007F544F">
        <w:rPr>
          <w:rFonts w:asciiTheme="minorHAnsi" w:hAnsiTheme="minorHAnsi" w:cstheme="minorHAnsi"/>
        </w:rPr>
        <w:t xml:space="preserve">zgodnie z </w:t>
      </w:r>
      <w:r w:rsidR="00B94C38" w:rsidRPr="007F544F">
        <w:rPr>
          <w:rFonts w:asciiTheme="minorHAnsi" w:hAnsiTheme="minorHAnsi" w:cstheme="minorHAnsi"/>
        </w:rPr>
        <w:t xml:space="preserve">załącznikiem nr </w:t>
      </w:r>
      <w:r w:rsidR="00C24C2C" w:rsidRPr="007F544F">
        <w:rPr>
          <w:rFonts w:asciiTheme="minorHAnsi" w:hAnsiTheme="minorHAnsi" w:cstheme="minorHAnsi"/>
        </w:rPr>
        <w:t>1</w:t>
      </w:r>
      <w:r w:rsidR="00B93E0A" w:rsidRPr="007F544F">
        <w:rPr>
          <w:rFonts w:asciiTheme="minorHAnsi" w:hAnsiTheme="minorHAnsi" w:cstheme="minorHAnsi"/>
        </w:rPr>
        <w:t xml:space="preserve"> </w:t>
      </w:r>
      <w:r w:rsidR="007B1E90" w:rsidRPr="007F544F">
        <w:rPr>
          <w:rFonts w:asciiTheme="minorHAnsi" w:hAnsiTheme="minorHAnsi" w:cstheme="minorHAnsi"/>
        </w:rPr>
        <w:t xml:space="preserve">– </w:t>
      </w:r>
      <w:r w:rsidR="00B93E0A" w:rsidRPr="007F544F">
        <w:rPr>
          <w:rFonts w:asciiTheme="minorHAnsi" w:hAnsiTheme="minorHAnsi" w:cstheme="minorHAnsi"/>
        </w:rPr>
        <w:t>f</w:t>
      </w:r>
      <w:r w:rsidR="007B1E90" w:rsidRPr="007F544F">
        <w:rPr>
          <w:rFonts w:asciiTheme="minorHAnsi" w:hAnsiTheme="minorHAnsi" w:cstheme="minorHAnsi"/>
        </w:rPr>
        <w:t xml:space="preserve">ormularzem </w:t>
      </w:r>
      <w:r w:rsidR="00B93E0A" w:rsidRPr="007F544F">
        <w:rPr>
          <w:rFonts w:asciiTheme="minorHAnsi" w:hAnsiTheme="minorHAnsi" w:cstheme="minorHAnsi"/>
        </w:rPr>
        <w:t>a</w:t>
      </w:r>
      <w:r w:rsidR="007B1E90" w:rsidRPr="007F544F">
        <w:rPr>
          <w:rFonts w:asciiTheme="minorHAnsi" w:hAnsiTheme="minorHAnsi" w:cstheme="minorHAnsi"/>
        </w:rPr>
        <w:t>sortymentowo</w:t>
      </w:r>
      <w:r w:rsidR="00C24C2C" w:rsidRPr="007F544F">
        <w:rPr>
          <w:rFonts w:asciiTheme="minorHAnsi" w:hAnsiTheme="minorHAnsi" w:cstheme="minorHAnsi"/>
        </w:rPr>
        <w:t>-</w:t>
      </w:r>
      <w:r w:rsidR="00B93E0A" w:rsidRPr="007F544F">
        <w:rPr>
          <w:rFonts w:asciiTheme="minorHAnsi" w:hAnsiTheme="minorHAnsi" w:cstheme="minorHAnsi"/>
        </w:rPr>
        <w:t>c</w:t>
      </w:r>
      <w:r w:rsidR="007B1E90" w:rsidRPr="007F544F">
        <w:rPr>
          <w:rFonts w:asciiTheme="minorHAnsi" w:hAnsiTheme="minorHAnsi" w:cstheme="minorHAnsi"/>
        </w:rPr>
        <w:t>enowym stanowiącym integralną część umowy.</w:t>
      </w:r>
    </w:p>
    <w:p w14:paraId="06763538" w14:textId="698C8ED3" w:rsidR="00356298" w:rsidRPr="007F544F" w:rsidRDefault="007B1E90" w:rsidP="002F3761">
      <w:pPr>
        <w:widowControl w:val="0"/>
        <w:numPr>
          <w:ilvl w:val="0"/>
          <w:numId w:val="28"/>
        </w:numPr>
        <w:tabs>
          <w:tab w:val="left" w:pos="567"/>
        </w:tabs>
        <w:suppressAutoHyphens/>
        <w:spacing w:after="0" w:line="240" w:lineRule="auto"/>
        <w:ind w:left="284" w:hanging="284"/>
        <w:rPr>
          <w:rFonts w:asciiTheme="minorHAnsi" w:hAnsiTheme="minorHAnsi" w:cstheme="minorHAnsi"/>
          <w:bCs/>
        </w:rPr>
      </w:pPr>
      <w:r w:rsidRPr="007F544F">
        <w:rPr>
          <w:rFonts w:asciiTheme="minorHAnsi" w:hAnsiTheme="minorHAnsi" w:cstheme="minorHAnsi"/>
          <w:bCs/>
        </w:rPr>
        <w:t>Zamawiający informuje, iż podane w specyfikacji ilości asortymentu stanowią podstawę do złożenia oferty związanej z realizacją umowy</w:t>
      </w:r>
      <w:r w:rsidR="00551EF9" w:rsidRPr="007F544F">
        <w:rPr>
          <w:rFonts w:asciiTheme="minorHAnsi" w:hAnsiTheme="minorHAnsi" w:cstheme="minorHAnsi"/>
          <w:bCs/>
        </w:rPr>
        <w:t>,</w:t>
      </w:r>
      <w:r w:rsidRPr="007F544F">
        <w:rPr>
          <w:rFonts w:asciiTheme="minorHAnsi" w:hAnsiTheme="minorHAnsi" w:cstheme="minorHAnsi"/>
          <w:bCs/>
        </w:rPr>
        <w:t xml:space="preserve"> są przybliżone i w rzeczywistości ilość asortymentu może być mniejsza.</w:t>
      </w:r>
      <w:r w:rsidR="00356298" w:rsidRPr="007F544F">
        <w:rPr>
          <w:rFonts w:asciiTheme="minorHAnsi" w:hAnsiTheme="minorHAnsi" w:cstheme="minorHAnsi"/>
          <w:bCs/>
        </w:rPr>
        <w:t xml:space="preserve"> </w:t>
      </w:r>
    </w:p>
    <w:p w14:paraId="0B8F958F" w14:textId="23AF2DA5" w:rsidR="007B1E90" w:rsidRPr="007F544F" w:rsidRDefault="00356298" w:rsidP="002F3761">
      <w:pPr>
        <w:widowControl w:val="0"/>
        <w:numPr>
          <w:ilvl w:val="0"/>
          <w:numId w:val="28"/>
        </w:numPr>
        <w:tabs>
          <w:tab w:val="left" w:pos="567"/>
        </w:tabs>
        <w:suppressAutoHyphens/>
        <w:spacing w:after="0" w:line="240" w:lineRule="auto"/>
        <w:ind w:left="284" w:hanging="284"/>
        <w:rPr>
          <w:rFonts w:asciiTheme="minorHAnsi" w:hAnsiTheme="minorHAnsi" w:cstheme="minorHAnsi"/>
          <w:bCs/>
        </w:rPr>
      </w:pPr>
      <w:r w:rsidRPr="007A5966">
        <w:rPr>
          <w:rFonts w:asciiTheme="minorHAnsi" w:hAnsiTheme="minorHAnsi" w:cstheme="minorHAnsi"/>
          <w:bCs/>
        </w:rPr>
        <w:t xml:space="preserve">Zamawiający jest uprawniony do zmniejszenia zakresu </w:t>
      </w:r>
      <w:r w:rsidRPr="00D4003E">
        <w:rPr>
          <w:rFonts w:asciiTheme="minorHAnsi" w:hAnsiTheme="minorHAnsi" w:cstheme="minorHAnsi"/>
          <w:bCs/>
        </w:rPr>
        <w:t>zamówienia w ilości nieprzekraczającej</w:t>
      </w:r>
      <w:r w:rsidRPr="007A5966">
        <w:rPr>
          <w:rFonts w:asciiTheme="minorHAnsi" w:hAnsiTheme="minorHAnsi" w:cstheme="minorHAnsi"/>
          <w:bCs/>
          <w:u w:val="single"/>
        </w:rPr>
        <w:t xml:space="preserve"> </w:t>
      </w:r>
      <w:r w:rsidRPr="007A5966">
        <w:rPr>
          <w:rFonts w:asciiTheme="minorHAnsi" w:hAnsiTheme="minorHAnsi" w:cstheme="minorHAnsi"/>
          <w:bCs/>
          <w:u w:val="single"/>
        </w:rPr>
        <w:br/>
      </w:r>
      <w:r w:rsidR="007A5966" w:rsidRPr="00D4003E">
        <w:rPr>
          <w:rFonts w:asciiTheme="minorHAnsi" w:hAnsiTheme="minorHAnsi" w:cstheme="minorHAnsi"/>
          <w:bCs/>
        </w:rPr>
        <w:t>8</w:t>
      </w:r>
      <w:r w:rsidRPr="00D4003E">
        <w:rPr>
          <w:rFonts w:asciiTheme="minorHAnsi" w:hAnsiTheme="minorHAnsi" w:cstheme="minorHAnsi"/>
          <w:bCs/>
        </w:rPr>
        <w:t>0% względem</w:t>
      </w:r>
      <w:r w:rsidRPr="007A5966">
        <w:rPr>
          <w:rFonts w:asciiTheme="minorHAnsi" w:hAnsiTheme="minorHAnsi" w:cstheme="minorHAnsi"/>
          <w:bCs/>
        </w:rPr>
        <w:t xml:space="preserve"> ilości wskazanych w załączniku nr 1 do umowy. Wykonawcy nie przysługuje wobec Zamawiającego</w:t>
      </w:r>
      <w:r w:rsidRPr="007F544F">
        <w:rPr>
          <w:rFonts w:asciiTheme="minorHAnsi" w:hAnsiTheme="minorHAnsi" w:cstheme="minorHAnsi"/>
          <w:bCs/>
        </w:rPr>
        <w:t xml:space="preserve"> roszczenie odszkodowawcze w przypadku zmniejszenia zakresu umowy zgodnie </w:t>
      </w:r>
      <w:r w:rsidRPr="007F544F">
        <w:rPr>
          <w:rFonts w:asciiTheme="minorHAnsi" w:hAnsiTheme="minorHAnsi" w:cstheme="minorHAnsi"/>
          <w:bCs/>
        </w:rPr>
        <w:br/>
        <w:t>z postanowieniami niniejszego paragrafu.</w:t>
      </w:r>
    </w:p>
    <w:p w14:paraId="1E6953A9" w14:textId="50511843" w:rsidR="007B1E90" w:rsidRPr="007F544F" w:rsidRDefault="007B1E90" w:rsidP="002F3761">
      <w:pPr>
        <w:widowControl w:val="0"/>
        <w:numPr>
          <w:ilvl w:val="0"/>
          <w:numId w:val="28"/>
        </w:numPr>
        <w:tabs>
          <w:tab w:val="left" w:pos="567"/>
        </w:tabs>
        <w:suppressAutoHyphens/>
        <w:spacing w:after="0" w:line="240" w:lineRule="auto"/>
        <w:ind w:left="284" w:hanging="284"/>
        <w:rPr>
          <w:rFonts w:asciiTheme="minorHAnsi" w:hAnsiTheme="minorHAnsi" w:cstheme="minorHAnsi"/>
          <w:bCs/>
        </w:rPr>
      </w:pPr>
      <w:r w:rsidRPr="007F544F">
        <w:rPr>
          <w:rFonts w:asciiTheme="minorHAnsi" w:hAnsiTheme="minorHAnsi" w:cstheme="minorHAnsi"/>
          <w:bCs/>
        </w:rPr>
        <w:t>Cena ofertowa jest ceną brutto zawierającą podatek VAT oraz wszelkie koszty i opłat</w:t>
      </w:r>
      <w:r w:rsidR="009808A5" w:rsidRPr="007F544F">
        <w:rPr>
          <w:rFonts w:asciiTheme="minorHAnsi" w:hAnsiTheme="minorHAnsi" w:cstheme="minorHAnsi"/>
          <w:bCs/>
        </w:rPr>
        <w:t>y</w:t>
      </w:r>
      <w:r w:rsidRPr="007F544F">
        <w:rPr>
          <w:rFonts w:asciiTheme="minorHAnsi" w:hAnsiTheme="minorHAnsi" w:cstheme="minorHAnsi"/>
          <w:bCs/>
        </w:rPr>
        <w:t xml:space="preserve"> związane </w:t>
      </w:r>
      <w:r w:rsidRPr="007F544F">
        <w:rPr>
          <w:rFonts w:asciiTheme="minorHAnsi" w:hAnsiTheme="minorHAnsi" w:cstheme="minorHAnsi"/>
          <w:bCs/>
        </w:rPr>
        <w:br/>
        <w:t>z wykonaniem usługi.</w:t>
      </w:r>
    </w:p>
    <w:p w14:paraId="648C8E5B" w14:textId="70DF78E7" w:rsidR="007F544F" w:rsidRPr="007F544F" w:rsidRDefault="005A0E6B" w:rsidP="002F3761">
      <w:pPr>
        <w:widowControl w:val="0"/>
        <w:numPr>
          <w:ilvl w:val="0"/>
          <w:numId w:val="28"/>
        </w:numPr>
        <w:tabs>
          <w:tab w:val="left" w:pos="567"/>
        </w:tabs>
        <w:suppressAutoHyphens/>
        <w:spacing w:after="0" w:line="240" w:lineRule="auto"/>
        <w:ind w:left="284" w:hanging="284"/>
        <w:rPr>
          <w:rFonts w:asciiTheme="minorHAnsi" w:hAnsiTheme="minorHAnsi" w:cstheme="minorHAnsi"/>
        </w:rPr>
      </w:pPr>
      <w:r w:rsidRPr="007F544F">
        <w:rPr>
          <w:rFonts w:asciiTheme="minorHAnsi" w:hAnsiTheme="minorHAnsi" w:cstheme="minorHAnsi"/>
        </w:rPr>
        <w:t>Umowa obowiązuje przez</w:t>
      </w:r>
      <w:r w:rsidR="004D1235" w:rsidRPr="007F544F">
        <w:rPr>
          <w:rFonts w:asciiTheme="minorHAnsi" w:hAnsiTheme="minorHAnsi" w:cstheme="minorHAnsi"/>
        </w:rPr>
        <w:t xml:space="preserve"> </w:t>
      </w:r>
      <w:r w:rsidRPr="007F544F">
        <w:rPr>
          <w:rFonts w:asciiTheme="minorHAnsi" w:hAnsiTheme="minorHAnsi" w:cstheme="minorHAnsi"/>
        </w:rPr>
        <w:t>okres</w:t>
      </w:r>
      <w:r w:rsidR="00000756">
        <w:rPr>
          <w:rFonts w:asciiTheme="minorHAnsi" w:hAnsiTheme="minorHAnsi" w:cstheme="minorHAnsi"/>
        </w:rPr>
        <w:t xml:space="preserve"> </w:t>
      </w:r>
      <w:r w:rsidR="007F544F">
        <w:rPr>
          <w:rFonts w:asciiTheme="minorHAnsi" w:hAnsiTheme="minorHAnsi" w:cstheme="minorHAnsi"/>
          <w:b/>
        </w:rPr>
        <w:t>12</w:t>
      </w:r>
      <w:r w:rsidR="004129A3" w:rsidRPr="007F544F">
        <w:rPr>
          <w:rFonts w:asciiTheme="minorHAnsi" w:hAnsiTheme="minorHAnsi" w:cstheme="minorHAnsi"/>
          <w:b/>
        </w:rPr>
        <w:t xml:space="preserve"> miesięcy</w:t>
      </w:r>
      <w:r w:rsidR="004129A3" w:rsidRPr="007F544F">
        <w:rPr>
          <w:rFonts w:asciiTheme="minorHAnsi" w:hAnsiTheme="minorHAnsi" w:cstheme="minorHAnsi"/>
        </w:rPr>
        <w:t xml:space="preserve"> od dnia zawarcia umowy</w:t>
      </w:r>
      <w:r w:rsidR="00000756">
        <w:rPr>
          <w:rFonts w:asciiTheme="minorHAnsi" w:hAnsiTheme="minorHAnsi" w:cstheme="minorHAnsi"/>
        </w:rPr>
        <w:t>.</w:t>
      </w:r>
    </w:p>
    <w:p w14:paraId="133B1020" w14:textId="09CAA875" w:rsidR="00000756" w:rsidRPr="00000756" w:rsidRDefault="00000756" w:rsidP="00D4003E">
      <w:pPr>
        <w:pStyle w:val="Akapitzlist"/>
        <w:widowControl w:val="0"/>
        <w:numPr>
          <w:ilvl w:val="0"/>
          <w:numId w:val="28"/>
        </w:numPr>
        <w:suppressAutoHyphens/>
        <w:spacing w:after="0" w:line="240" w:lineRule="auto"/>
        <w:ind w:left="284" w:hanging="284"/>
        <w:rPr>
          <w:rFonts w:ascii="Calibri" w:hAnsi="Calibri" w:cs="Calibri"/>
        </w:rPr>
      </w:pPr>
      <w:r w:rsidRPr="00000756">
        <w:rPr>
          <w:rFonts w:asciiTheme="minorHAnsi" w:hAnsiTheme="minorHAnsi" w:cstheme="minorHAnsi"/>
        </w:rPr>
        <w:t>Na</w:t>
      </w:r>
      <w:bookmarkStart w:id="0" w:name="_Hlk178186537"/>
      <w:r w:rsidRPr="00000756">
        <w:rPr>
          <w:rFonts w:ascii="Calibri" w:hAnsi="Calibri" w:cs="Calibri"/>
        </w:rPr>
        <w:t xml:space="preserve"> podstawie art. 441 ustawy </w:t>
      </w:r>
      <w:proofErr w:type="spellStart"/>
      <w:r w:rsidRPr="00000756">
        <w:rPr>
          <w:rFonts w:ascii="Calibri" w:hAnsi="Calibri" w:cs="Calibri"/>
        </w:rPr>
        <w:t>pzp</w:t>
      </w:r>
      <w:proofErr w:type="spellEnd"/>
      <w:r w:rsidRPr="00000756">
        <w:rPr>
          <w:rFonts w:ascii="Calibri" w:hAnsi="Calibri" w:cs="Calibri"/>
        </w:rPr>
        <w:t xml:space="preserve">, Zamawiający przewiduje zastosowanie prawa opcji polegającego na możliwości zwiększenia zakresu realizacji dostaw poszczególnych produktów, w sytuacji wyczerpania </w:t>
      </w:r>
      <w:r w:rsidRPr="00000756">
        <w:rPr>
          <w:rFonts w:ascii="Calibri" w:hAnsi="Calibri" w:cs="Calibri"/>
        </w:rPr>
        <w:lastRenderedPageBreak/>
        <w:t xml:space="preserve">asortymentu, w </w:t>
      </w:r>
      <w:r w:rsidRPr="006A1D93">
        <w:rPr>
          <w:rFonts w:ascii="Calibri" w:hAnsi="Calibri" w:cs="Calibri"/>
        </w:rPr>
        <w:t xml:space="preserve">ilości nieprzekraczającej </w:t>
      </w:r>
      <w:r w:rsidR="006A1D93" w:rsidRPr="006A1D93">
        <w:rPr>
          <w:rFonts w:ascii="Calibri" w:hAnsi="Calibri" w:cs="Calibri"/>
        </w:rPr>
        <w:t>5</w:t>
      </w:r>
      <w:r w:rsidRPr="006A1D93">
        <w:rPr>
          <w:rFonts w:ascii="Calibri" w:hAnsi="Calibri" w:cs="Calibri"/>
        </w:rPr>
        <w:t>0% wielkości określonej w niniejszej specyfikacji przedmiotu zamówienia. Zamawiający skorzysta z prawa opcji w</w:t>
      </w:r>
      <w:r w:rsidRPr="00000756">
        <w:rPr>
          <w:rFonts w:ascii="Calibri" w:hAnsi="Calibri" w:cs="Calibri"/>
        </w:rPr>
        <w:t xml:space="preserve"> sytuacji wyczerpania podstawowych ilości asortymentu w okresie obowiązywania niniejszej umowy. Prawo opcji jest uprawnieniem Zamawiającego, z którego może, ale nie musi skorzystać w ramach realizacji niniejszej umowy. W przypadku nieskorzystania przez Zamawiającego z prawa opcji Wykonawcy nie przysługują roszczenia z tego tytułu.</w:t>
      </w:r>
    </w:p>
    <w:p w14:paraId="5BE65864" w14:textId="77777777" w:rsidR="00000756" w:rsidRPr="00000756" w:rsidRDefault="00000756" w:rsidP="00000756">
      <w:pPr>
        <w:widowControl w:val="0"/>
        <w:numPr>
          <w:ilvl w:val="0"/>
          <w:numId w:val="41"/>
        </w:numPr>
        <w:suppressAutoHyphens/>
        <w:spacing w:after="0" w:line="240" w:lineRule="auto"/>
        <w:ind w:left="567" w:hanging="283"/>
        <w:contextualSpacing/>
        <w:rPr>
          <w:rFonts w:ascii="Calibri" w:hAnsi="Calibri" w:cs="Calibri"/>
        </w:rPr>
      </w:pPr>
      <w:r w:rsidRPr="00000756">
        <w:rPr>
          <w:rFonts w:ascii="Calibri" w:hAnsi="Calibri" w:cs="Calibri"/>
        </w:rPr>
        <w:t xml:space="preserve">Ceny jednostkowe przedmiotu zamówienia zamawianego w ramach prawa opcji nie mogą być inne od cen jednostkowych określonych w ofercie złożonej przez Wykonawcę w ramach </w:t>
      </w:r>
      <w:r w:rsidRPr="00000756">
        <w:rPr>
          <w:rFonts w:ascii="Calibri" w:hAnsi="Calibri" w:cs="Calibri"/>
        </w:rPr>
        <w:br/>
        <w:t>przedmiotowego postępowania.</w:t>
      </w:r>
    </w:p>
    <w:p w14:paraId="2ED9DA15" w14:textId="77777777" w:rsidR="00000756" w:rsidRPr="00000756" w:rsidRDefault="00000756" w:rsidP="00000756">
      <w:pPr>
        <w:widowControl w:val="0"/>
        <w:numPr>
          <w:ilvl w:val="0"/>
          <w:numId w:val="41"/>
        </w:numPr>
        <w:suppressAutoHyphens/>
        <w:spacing w:after="0" w:line="240" w:lineRule="auto"/>
        <w:ind w:left="567" w:hanging="283"/>
        <w:contextualSpacing/>
        <w:rPr>
          <w:rFonts w:ascii="Calibri" w:hAnsi="Calibri" w:cs="Calibri"/>
        </w:rPr>
      </w:pPr>
      <w:bookmarkStart w:id="1" w:name="_Hlk165364154"/>
      <w:r w:rsidRPr="00000756">
        <w:rPr>
          <w:rFonts w:ascii="Calibri" w:hAnsi="Calibri" w:cs="Calibri"/>
        </w:rPr>
        <w:t xml:space="preserve">Warunkiem uruchomienia prawa opcji jest złożenie przez Zamawiającego oświadczenia woli </w:t>
      </w:r>
      <w:r w:rsidRPr="00000756">
        <w:rPr>
          <w:rFonts w:ascii="Calibri" w:hAnsi="Calibri" w:cs="Calibri"/>
        </w:rPr>
        <w:br/>
        <w:t xml:space="preserve">w przedmiocie skorzystania z prawa opcji w określonym przez niego zakresie. </w:t>
      </w:r>
      <w:r w:rsidRPr="00E373AA">
        <w:rPr>
          <w:rFonts w:ascii="Calibri" w:hAnsi="Calibri" w:cs="Calibri"/>
          <w:b/>
        </w:rPr>
        <w:t>Zamawiający wystosuje do Wykonawcy pismo informujące go o zwiększeniu, które Wykonawca zatwierdza.</w:t>
      </w:r>
      <w:r w:rsidRPr="00000756">
        <w:rPr>
          <w:rFonts w:ascii="Calibri" w:hAnsi="Calibri" w:cs="Calibri"/>
        </w:rPr>
        <w:t xml:space="preserve"> Dokument sporządzony zostanie w dwóch jednobrzmiących egzemplarzach, po jednym dla każdej ze Stron.</w:t>
      </w:r>
    </w:p>
    <w:bookmarkEnd w:id="1"/>
    <w:p w14:paraId="3102A82D" w14:textId="06641EEF" w:rsidR="00000756" w:rsidRPr="00000756" w:rsidRDefault="00000756" w:rsidP="00000756">
      <w:pPr>
        <w:widowControl w:val="0"/>
        <w:numPr>
          <w:ilvl w:val="0"/>
          <w:numId w:val="41"/>
        </w:numPr>
        <w:suppressAutoHyphens/>
        <w:spacing w:after="0" w:line="240" w:lineRule="auto"/>
        <w:ind w:left="567" w:hanging="283"/>
        <w:contextualSpacing/>
        <w:rPr>
          <w:rFonts w:ascii="Calibri" w:hAnsi="Calibri" w:cs="Calibri"/>
        </w:rPr>
      </w:pPr>
      <w:r w:rsidRPr="00000756">
        <w:rPr>
          <w:rFonts w:ascii="Calibri" w:hAnsi="Calibri" w:cs="Calibri"/>
        </w:rPr>
        <w:t xml:space="preserve">Niewykonanie przez Zamawiającego przedmiotu umowy w zakresie maksymalnej wartości przedmiotu zamówienia nie wymaga podania przyczyn i nie stanowi podstawy jego odpowiedzialności z tytułu niewykonania lub nienależytego wykonania umowy, zgodnie </w:t>
      </w:r>
      <w:r w:rsidRPr="00000756">
        <w:rPr>
          <w:rFonts w:ascii="Calibri" w:hAnsi="Calibri" w:cs="Calibri"/>
        </w:rPr>
        <w:br/>
        <w:t xml:space="preserve">z prawem opcji określonym w art. 441 ust. 1 ustawy </w:t>
      </w:r>
      <w:proofErr w:type="spellStart"/>
      <w:r w:rsidRPr="00000756">
        <w:rPr>
          <w:rFonts w:ascii="Calibri" w:hAnsi="Calibri" w:cs="Calibri"/>
        </w:rPr>
        <w:t>Pzp</w:t>
      </w:r>
      <w:proofErr w:type="spellEnd"/>
      <w:r w:rsidRPr="00000756">
        <w:rPr>
          <w:rFonts w:ascii="Calibri" w:hAnsi="Calibri" w:cs="Calibri"/>
        </w:rPr>
        <w:t>.</w:t>
      </w:r>
      <w:bookmarkEnd w:id="0"/>
    </w:p>
    <w:p w14:paraId="16CB2554" w14:textId="77777777" w:rsidR="0017330E" w:rsidRPr="007F544F" w:rsidRDefault="0017330E" w:rsidP="002F3761">
      <w:pPr>
        <w:pStyle w:val="Akapitzlist"/>
        <w:numPr>
          <w:ilvl w:val="0"/>
          <w:numId w:val="28"/>
        </w:numPr>
        <w:tabs>
          <w:tab w:val="left" w:pos="567"/>
        </w:tabs>
        <w:spacing w:line="240" w:lineRule="auto"/>
        <w:ind w:left="284" w:hanging="284"/>
        <w:rPr>
          <w:rFonts w:asciiTheme="minorHAnsi" w:hAnsiTheme="minorHAnsi" w:cstheme="minorHAnsi"/>
          <w:color w:val="auto"/>
        </w:rPr>
      </w:pPr>
      <w:bookmarkStart w:id="2" w:name="_Hlk129092245"/>
      <w:r w:rsidRPr="007F544F">
        <w:rPr>
          <w:rFonts w:asciiTheme="minorHAnsi" w:hAnsiTheme="minorHAnsi" w:cstheme="minorHAnsi"/>
          <w:color w:val="auto"/>
        </w:rPr>
        <w:t>Wykonawca wykona zamówienie:</w:t>
      </w:r>
    </w:p>
    <w:p w14:paraId="0A63C975" w14:textId="74FB111A" w:rsidR="0017330E" w:rsidRPr="007F544F" w:rsidRDefault="0017330E" w:rsidP="002F3761">
      <w:pPr>
        <w:pStyle w:val="Akapitzlist"/>
        <w:numPr>
          <w:ilvl w:val="0"/>
          <w:numId w:val="30"/>
        </w:numPr>
        <w:spacing w:line="240" w:lineRule="auto"/>
        <w:ind w:left="709"/>
        <w:rPr>
          <w:rFonts w:asciiTheme="minorHAnsi" w:hAnsiTheme="minorHAnsi" w:cstheme="minorHAnsi"/>
          <w:color w:val="auto"/>
        </w:rPr>
      </w:pPr>
      <w:r w:rsidRPr="007F544F">
        <w:rPr>
          <w:rFonts w:asciiTheme="minorHAnsi" w:hAnsiTheme="minorHAnsi" w:cstheme="minorHAnsi"/>
          <w:color w:val="auto"/>
        </w:rPr>
        <w:t>samodzielnie (bez udziału podwykonawców)</w:t>
      </w:r>
    </w:p>
    <w:p w14:paraId="31343AFD" w14:textId="5489002E" w:rsidR="0017330E" w:rsidRPr="007F544F" w:rsidRDefault="0017330E" w:rsidP="002F3761">
      <w:pPr>
        <w:pStyle w:val="Akapitzlist"/>
        <w:numPr>
          <w:ilvl w:val="0"/>
          <w:numId w:val="30"/>
        </w:numPr>
        <w:spacing w:line="240" w:lineRule="auto"/>
        <w:ind w:left="709"/>
        <w:rPr>
          <w:rFonts w:asciiTheme="minorHAnsi" w:hAnsiTheme="minorHAnsi" w:cstheme="minorHAnsi"/>
          <w:color w:val="auto"/>
        </w:rPr>
      </w:pPr>
      <w:r w:rsidRPr="007F544F">
        <w:rPr>
          <w:rFonts w:asciiTheme="minorHAnsi" w:hAnsiTheme="minorHAnsi" w:cstheme="minorHAnsi"/>
          <w:color w:val="auto"/>
        </w:rPr>
        <w:t xml:space="preserve">przy pomocy podwykonawcy/ów w zakresie  </w:t>
      </w:r>
      <w:bookmarkStart w:id="3" w:name="_GoBack"/>
      <w:bookmarkEnd w:id="3"/>
      <w:r w:rsidRPr="007F544F">
        <w:rPr>
          <w:rFonts w:asciiTheme="minorHAnsi" w:hAnsiTheme="minorHAnsi" w:cstheme="minorHAnsi"/>
          <w:color w:val="auto"/>
        </w:rPr>
        <w:t>………., zawierając z nimi stosowne umowy w formie pisemnej (zgodnie z oświadczeniem złożonym w ofercie).</w:t>
      </w:r>
    </w:p>
    <w:bookmarkEnd w:id="2"/>
    <w:p w14:paraId="308C9C79" w14:textId="77777777" w:rsidR="007B1E90" w:rsidRPr="007F544F" w:rsidRDefault="007B1E90" w:rsidP="002F3761">
      <w:pPr>
        <w:spacing w:after="0" w:line="240" w:lineRule="auto"/>
        <w:ind w:left="0" w:right="11" w:firstLine="0"/>
        <w:rPr>
          <w:rFonts w:asciiTheme="minorHAnsi" w:hAnsiTheme="minorHAnsi" w:cstheme="minorHAnsi"/>
        </w:rPr>
      </w:pPr>
    </w:p>
    <w:p w14:paraId="1D5B985D" w14:textId="77777777" w:rsidR="007B1E90" w:rsidRPr="007F544F" w:rsidRDefault="007B1E90" w:rsidP="002F3761">
      <w:pPr>
        <w:pStyle w:val="Akapitzlist"/>
        <w:spacing w:after="0" w:line="240" w:lineRule="auto"/>
        <w:ind w:left="284" w:right="11" w:hanging="284"/>
        <w:jc w:val="center"/>
        <w:rPr>
          <w:rFonts w:asciiTheme="minorHAnsi" w:hAnsiTheme="minorHAnsi" w:cstheme="minorHAnsi"/>
        </w:rPr>
      </w:pPr>
      <w:r w:rsidRPr="007F544F">
        <w:rPr>
          <w:rFonts w:asciiTheme="minorHAnsi" w:hAnsiTheme="minorHAnsi" w:cstheme="minorHAnsi"/>
        </w:rPr>
        <w:t>§2</w:t>
      </w:r>
    </w:p>
    <w:p w14:paraId="5DF0E96C" w14:textId="77777777" w:rsidR="007B1E90" w:rsidRPr="007F544F" w:rsidRDefault="007B1E90" w:rsidP="002F3761">
      <w:pPr>
        <w:spacing w:after="0" w:line="240" w:lineRule="auto"/>
        <w:rPr>
          <w:rFonts w:asciiTheme="minorHAnsi" w:hAnsiTheme="minorHAnsi" w:cstheme="minorHAnsi"/>
        </w:rPr>
      </w:pPr>
      <w:r w:rsidRPr="007F544F">
        <w:rPr>
          <w:rFonts w:asciiTheme="minorHAnsi" w:hAnsiTheme="minorHAnsi" w:cstheme="minorHAnsi"/>
        </w:rPr>
        <w:t>Wykonawca oświadcza, iż:</w:t>
      </w:r>
    </w:p>
    <w:p w14:paraId="7E37B291" w14:textId="216A6DC6" w:rsidR="007B1E90" w:rsidRPr="007F544F" w:rsidRDefault="007B1E90" w:rsidP="002F3761">
      <w:pPr>
        <w:widowControl w:val="0"/>
        <w:numPr>
          <w:ilvl w:val="0"/>
          <w:numId w:val="26"/>
        </w:numPr>
        <w:tabs>
          <w:tab w:val="clear" w:pos="780"/>
          <w:tab w:val="num" w:pos="567"/>
        </w:tabs>
        <w:suppressAutoHyphens/>
        <w:spacing w:after="0" w:line="240" w:lineRule="auto"/>
        <w:ind w:left="426"/>
        <w:rPr>
          <w:rFonts w:asciiTheme="minorHAnsi" w:hAnsiTheme="minorHAnsi" w:cstheme="minorHAnsi"/>
        </w:rPr>
      </w:pPr>
      <w:r w:rsidRPr="007F544F">
        <w:rPr>
          <w:rFonts w:asciiTheme="minorHAnsi" w:hAnsiTheme="minorHAnsi" w:cstheme="minorHAnsi"/>
        </w:rPr>
        <w:t>Oferowany przez Wykonawcę przedmiot zamówienia odpowiada wymogom ustawy o wyrobach medycznych (</w:t>
      </w:r>
      <w:r w:rsidR="00D556FD" w:rsidRPr="007F544F">
        <w:rPr>
          <w:rFonts w:asciiTheme="minorHAnsi" w:hAnsiTheme="minorHAnsi" w:cstheme="minorHAnsi"/>
        </w:rPr>
        <w:t>ustawa z dnia 7 kwietnia 2022 r. o wyrobach medycznych</w:t>
      </w:r>
      <w:r w:rsidR="00B93E0A" w:rsidRPr="007F544F">
        <w:rPr>
          <w:rFonts w:asciiTheme="minorHAnsi" w:hAnsiTheme="minorHAnsi" w:cstheme="minorHAnsi"/>
        </w:rPr>
        <w:t>)</w:t>
      </w:r>
      <w:r w:rsidRPr="007F544F">
        <w:rPr>
          <w:rFonts w:asciiTheme="minorHAnsi" w:hAnsiTheme="minorHAnsi" w:cstheme="minorHAnsi"/>
        </w:rPr>
        <w:t>;</w:t>
      </w:r>
    </w:p>
    <w:p w14:paraId="22BE1262" w14:textId="0C513C5E" w:rsidR="007B1E90" w:rsidRPr="007F544F" w:rsidRDefault="007B1E90" w:rsidP="002F3761">
      <w:pPr>
        <w:widowControl w:val="0"/>
        <w:numPr>
          <w:ilvl w:val="0"/>
          <w:numId w:val="26"/>
        </w:numPr>
        <w:tabs>
          <w:tab w:val="clear" w:pos="780"/>
          <w:tab w:val="num" w:pos="567"/>
        </w:tabs>
        <w:suppressAutoHyphens/>
        <w:spacing w:after="0" w:line="240" w:lineRule="auto"/>
        <w:ind w:left="426"/>
        <w:rPr>
          <w:rFonts w:asciiTheme="minorHAnsi" w:hAnsiTheme="minorHAnsi" w:cstheme="minorHAnsi"/>
        </w:rPr>
      </w:pPr>
      <w:r w:rsidRPr="007F544F">
        <w:rPr>
          <w:rFonts w:asciiTheme="minorHAnsi" w:hAnsiTheme="minorHAnsi" w:cstheme="minorHAnsi"/>
        </w:rPr>
        <w:t>Dokumenty dopuszczające</w:t>
      </w:r>
      <w:r w:rsidR="00235C3A" w:rsidRPr="007F544F">
        <w:rPr>
          <w:rFonts w:asciiTheme="minorHAnsi" w:hAnsiTheme="minorHAnsi" w:cstheme="minorHAnsi"/>
        </w:rPr>
        <w:t>,</w:t>
      </w:r>
      <w:r w:rsidRPr="007F544F">
        <w:rPr>
          <w:rFonts w:asciiTheme="minorHAnsi" w:hAnsiTheme="minorHAnsi" w:cstheme="minorHAnsi"/>
        </w:rPr>
        <w:t xml:space="preserve"> tj.: deklaracje zgodności, certyfikaty CE, zgłoszenia/powiadomienia</w:t>
      </w:r>
      <w:r w:rsidR="00235C3A" w:rsidRPr="007F544F">
        <w:rPr>
          <w:rFonts w:asciiTheme="minorHAnsi" w:hAnsiTheme="minorHAnsi" w:cstheme="minorHAnsi"/>
        </w:rPr>
        <w:br/>
      </w:r>
      <w:r w:rsidRPr="007F544F">
        <w:rPr>
          <w:rFonts w:asciiTheme="minorHAnsi" w:hAnsiTheme="minorHAnsi" w:cstheme="minorHAnsi"/>
        </w:rPr>
        <w:t>do Prezesa Urzędu Rejestracji Produktów Leczniczych, Wyrobów Medycznych i Produktów Biobójczych</w:t>
      </w:r>
      <w:r w:rsidR="00DB250E" w:rsidRPr="007F544F">
        <w:rPr>
          <w:rFonts w:asciiTheme="minorHAnsi" w:hAnsiTheme="minorHAnsi" w:cstheme="minorHAnsi"/>
        </w:rPr>
        <w:t>,</w:t>
      </w:r>
      <w:r w:rsidRPr="007F544F">
        <w:rPr>
          <w:rFonts w:asciiTheme="minorHAnsi" w:hAnsiTheme="minorHAnsi" w:cstheme="minorHAnsi"/>
        </w:rPr>
        <w:t xml:space="preserve"> zostan</w:t>
      </w:r>
      <w:r w:rsidR="00B93E0A" w:rsidRPr="007F544F">
        <w:rPr>
          <w:rFonts w:asciiTheme="minorHAnsi" w:hAnsiTheme="minorHAnsi" w:cstheme="minorHAnsi"/>
        </w:rPr>
        <w:t>ą przedłożone na każde żądanie Z</w:t>
      </w:r>
      <w:r w:rsidRPr="007F544F">
        <w:rPr>
          <w:rFonts w:asciiTheme="minorHAnsi" w:hAnsiTheme="minorHAnsi" w:cstheme="minorHAnsi"/>
        </w:rPr>
        <w:t>amawiającego.</w:t>
      </w:r>
    </w:p>
    <w:p w14:paraId="70D405E0" w14:textId="258ADEE7" w:rsidR="007B1E90" w:rsidRPr="007F544F" w:rsidRDefault="007B1E90" w:rsidP="002F3761">
      <w:pPr>
        <w:widowControl w:val="0"/>
        <w:numPr>
          <w:ilvl w:val="0"/>
          <w:numId w:val="26"/>
        </w:numPr>
        <w:tabs>
          <w:tab w:val="clear" w:pos="780"/>
          <w:tab w:val="num" w:pos="567"/>
        </w:tabs>
        <w:suppressAutoHyphens/>
        <w:spacing w:after="0" w:line="240" w:lineRule="auto"/>
        <w:ind w:left="426"/>
        <w:rPr>
          <w:rFonts w:asciiTheme="minorHAnsi" w:hAnsiTheme="minorHAnsi" w:cstheme="minorHAnsi"/>
        </w:rPr>
      </w:pPr>
      <w:r w:rsidRPr="007F544F">
        <w:rPr>
          <w:rFonts w:asciiTheme="minorHAnsi" w:hAnsiTheme="minorHAnsi" w:cstheme="minorHAnsi"/>
        </w:rPr>
        <w:t>Wyroby medyczne w ramach składanej oferty posiadają aktualne świadectwa rejestracji</w:t>
      </w:r>
      <w:r w:rsidR="00262821" w:rsidRPr="007F544F">
        <w:rPr>
          <w:rFonts w:asciiTheme="minorHAnsi" w:hAnsiTheme="minorHAnsi" w:cstheme="minorHAnsi"/>
        </w:rPr>
        <w:t>.</w:t>
      </w:r>
    </w:p>
    <w:p w14:paraId="10F25F22" w14:textId="1C3BA4E9" w:rsidR="007C4EF3" w:rsidRPr="007F544F" w:rsidRDefault="007C4EF3" w:rsidP="002F3761">
      <w:pPr>
        <w:widowControl w:val="0"/>
        <w:numPr>
          <w:ilvl w:val="0"/>
          <w:numId w:val="26"/>
        </w:numPr>
        <w:tabs>
          <w:tab w:val="clear" w:pos="780"/>
          <w:tab w:val="num" w:pos="567"/>
        </w:tabs>
        <w:suppressAutoHyphens/>
        <w:spacing w:after="0" w:line="240" w:lineRule="auto"/>
        <w:ind w:left="426"/>
        <w:rPr>
          <w:rFonts w:asciiTheme="minorHAnsi" w:hAnsiTheme="minorHAnsi" w:cstheme="minorHAnsi"/>
        </w:rPr>
      </w:pPr>
      <w:r w:rsidRPr="007F544F">
        <w:rPr>
          <w:rFonts w:asciiTheme="minorHAnsi" w:hAnsiTheme="minorHAnsi" w:cstheme="minorHAnsi"/>
        </w:rPr>
        <w:t xml:space="preserve">Oferowane </w:t>
      </w:r>
      <w:r w:rsidR="00332FFC">
        <w:rPr>
          <w:rFonts w:asciiTheme="minorHAnsi" w:hAnsiTheme="minorHAnsi" w:cstheme="minorHAnsi"/>
        </w:rPr>
        <w:t>testy</w:t>
      </w:r>
      <w:r w:rsidRPr="007F544F">
        <w:rPr>
          <w:rFonts w:asciiTheme="minorHAnsi" w:hAnsiTheme="minorHAnsi" w:cstheme="minorHAnsi"/>
        </w:rPr>
        <w:t xml:space="preserve"> muszą być dopuszczone do obrotu na terenie Polski, zgodnie z ustawą </w:t>
      </w:r>
      <w:r w:rsidR="00BD4A28" w:rsidRPr="007F544F">
        <w:rPr>
          <w:rFonts w:asciiTheme="minorHAnsi" w:hAnsiTheme="minorHAnsi" w:cstheme="minorHAnsi"/>
        </w:rPr>
        <w:br/>
      </w:r>
      <w:r w:rsidR="00B93E0A" w:rsidRPr="007F544F">
        <w:rPr>
          <w:rFonts w:asciiTheme="minorHAnsi" w:hAnsiTheme="minorHAnsi" w:cstheme="minorHAnsi"/>
        </w:rPr>
        <w:t xml:space="preserve">o wyrobach medycznych, </w:t>
      </w:r>
      <w:r w:rsidRPr="007F544F">
        <w:rPr>
          <w:rFonts w:asciiTheme="minorHAnsi" w:hAnsiTheme="minorHAnsi" w:cstheme="minorHAnsi"/>
        </w:rPr>
        <w:t xml:space="preserve">muszą posiadać deklaracje zgodności z dyrektywą 98/79/WE, certyfikat CE IVD oraz numer jednostki notyfikowanej zgodnie z ustawą o </w:t>
      </w:r>
      <w:r w:rsidR="00B93E0A" w:rsidRPr="007F544F">
        <w:rPr>
          <w:rFonts w:asciiTheme="minorHAnsi" w:hAnsiTheme="minorHAnsi" w:cstheme="minorHAnsi"/>
        </w:rPr>
        <w:t>wyrobach medycznych</w:t>
      </w:r>
      <w:r w:rsidR="009808A5" w:rsidRPr="007F544F">
        <w:rPr>
          <w:rFonts w:asciiTheme="minorHAnsi" w:hAnsiTheme="minorHAnsi" w:cstheme="minorHAnsi"/>
        </w:rPr>
        <w:t>.</w:t>
      </w:r>
    </w:p>
    <w:p w14:paraId="1526A481" w14:textId="3ABEC778" w:rsidR="007B1E90" w:rsidRPr="007F544F" w:rsidRDefault="00EA045B" w:rsidP="002F3761">
      <w:pPr>
        <w:widowControl w:val="0"/>
        <w:numPr>
          <w:ilvl w:val="0"/>
          <w:numId w:val="26"/>
        </w:numPr>
        <w:tabs>
          <w:tab w:val="clear" w:pos="780"/>
          <w:tab w:val="num" w:pos="567"/>
        </w:tabs>
        <w:suppressAutoHyphens/>
        <w:spacing w:after="0" w:line="240" w:lineRule="auto"/>
        <w:ind w:left="426"/>
        <w:rPr>
          <w:rFonts w:asciiTheme="minorHAnsi" w:hAnsiTheme="minorHAnsi" w:cstheme="minorHAnsi"/>
        </w:rPr>
      </w:pPr>
      <w:r w:rsidRPr="007F544F">
        <w:rPr>
          <w:rFonts w:asciiTheme="minorHAnsi" w:hAnsiTheme="minorHAnsi" w:cstheme="minorHAnsi"/>
        </w:rPr>
        <w:t xml:space="preserve">Wykonawca potwierdza odpowiednie kwalifikacje osób wykonujących serwis oraz </w:t>
      </w:r>
      <w:r w:rsidR="00610B75" w:rsidRPr="007F544F">
        <w:rPr>
          <w:rFonts w:asciiTheme="minorHAnsi" w:hAnsiTheme="minorHAnsi" w:cstheme="minorHAnsi"/>
        </w:rPr>
        <w:t>iż złożony wykaz</w:t>
      </w:r>
      <w:r w:rsidRPr="007F544F">
        <w:rPr>
          <w:rFonts w:asciiTheme="minorHAnsi" w:hAnsiTheme="minorHAnsi" w:cstheme="minorHAnsi"/>
        </w:rPr>
        <w:t xml:space="preserve"> podmiotów upoważnionych przez wytwórcę lub autoryzowanego przedstawiciela do dokonywania przeglądów analizatora </w:t>
      </w:r>
      <w:r w:rsidR="00610B75" w:rsidRPr="007F544F">
        <w:rPr>
          <w:rFonts w:asciiTheme="minorHAnsi" w:hAnsiTheme="minorHAnsi" w:cstheme="minorHAnsi"/>
        </w:rPr>
        <w:t xml:space="preserve">jest zgodny z wymaganiami </w:t>
      </w:r>
      <w:r w:rsidRPr="007F544F">
        <w:rPr>
          <w:rFonts w:asciiTheme="minorHAnsi" w:hAnsiTheme="minorHAnsi" w:cstheme="minorHAnsi"/>
        </w:rPr>
        <w:t>z art. 90</w:t>
      </w:r>
      <w:r w:rsidR="00610B75" w:rsidRPr="007F544F">
        <w:rPr>
          <w:rFonts w:asciiTheme="minorHAnsi" w:hAnsiTheme="minorHAnsi" w:cstheme="minorHAnsi"/>
        </w:rPr>
        <w:t xml:space="preserve"> ustawy o wyrobach medycznych. </w:t>
      </w:r>
    </w:p>
    <w:p w14:paraId="43F726CD" w14:textId="77777777" w:rsidR="000C7376" w:rsidRPr="007F544F" w:rsidRDefault="000C7376" w:rsidP="002F3761">
      <w:pPr>
        <w:widowControl w:val="0"/>
        <w:suppressAutoHyphens/>
        <w:spacing w:after="0" w:line="240" w:lineRule="auto"/>
        <w:ind w:left="780" w:firstLine="0"/>
        <w:rPr>
          <w:rFonts w:asciiTheme="minorHAnsi" w:hAnsiTheme="minorHAnsi" w:cstheme="minorHAnsi"/>
        </w:rPr>
      </w:pPr>
    </w:p>
    <w:p w14:paraId="06819D3E" w14:textId="2B8DD6A9" w:rsidR="005D432B" w:rsidRPr="007F544F" w:rsidRDefault="005A0E6B" w:rsidP="002F3761">
      <w:pPr>
        <w:spacing w:after="120" w:line="240" w:lineRule="auto"/>
        <w:ind w:left="0" w:firstLine="0"/>
        <w:jc w:val="center"/>
        <w:rPr>
          <w:rFonts w:asciiTheme="minorHAnsi" w:hAnsiTheme="minorHAnsi" w:cstheme="minorHAnsi"/>
        </w:rPr>
      </w:pPr>
      <w:r w:rsidRPr="007F544F">
        <w:rPr>
          <w:rFonts w:asciiTheme="minorHAnsi" w:hAnsiTheme="minorHAnsi" w:cstheme="minorHAnsi"/>
        </w:rPr>
        <w:t>§ 3</w:t>
      </w:r>
    </w:p>
    <w:p w14:paraId="357A05BA" w14:textId="7B70C95D" w:rsidR="00CA7A1B" w:rsidRPr="007F544F" w:rsidRDefault="005A0E6B" w:rsidP="002F3761">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 xml:space="preserve">Okres ważności dostarczanych towarów </w:t>
      </w:r>
      <w:r w:rsidRPr="007F544F">
        <w:rPr>
          <w:rFonts w:asciiTheme="minorHAnsi" w:hAnsiTheme="minorHAnsi" w:cstheme="minorHAnsi"/>
          <w:b/>
          <w:bCs/>
        </w:rPr>
        <w:t xml:space="preserve">nie może być krótszy </w:t>
      </w:r>
      <w:r w:rsidR="00CA7A1B" w:rsidRPr="007F544F">
        <w:rPr>
          <w:rFonts w:asciiTheme="minorHAnsi" w:hAnsiTheme="minorHAnsi" w:cstheme="minorHAnsi"/>
          <w:b/>
          <w:bCs/>
        </w:rPr>
        <w:t>niż okres wskazany w „Wymagania”</w:t>
      </w:r>
      <w:r w:rsidR="00CA7A1B" w:rsidRPr="007F544F">
        <w:rPr>
          <w:rFonts w:asciiTheme="minorHAnsi" w:hAnsiTheme="minorHAnsi" w:cstheme="minorHAnsi"/>
        </w:rPr>
        <w:t xml:space="preserve"> </w:t>
      </w:r>
      <w:r w:rsidR="00CA7A1B" w:rsidRPr="007F544F">
        <w:rPr>
          <w:rFonts w:asciiTheme="minorHAnsi" w:hAnsiTheme="minorHAnsi" w:cstheme="minorHAnsi"/>
        </w:rPr>
        <w:br/>
        <w:t xml:space="preserve">w </w:t>
      </w:r>
      <w:r w:rsidR="0087049C" w:rsidRPr="007F544F">
        <w:rPr>
          <w:rFonts w:asciiTheme="minorHAnsi" w:hAnsiTheme="minorHAnsi" w:cstheme="minorHAnsi"/>
        </w:rPr>
        <w:t>f</w:t>
      </w:r>
      <w:r w:rsidR="00CA7A1B" w:rsidRPr="007F544F">
        <w:rPr>
          <w:rFonts w:asciiTheme="minorHAnsi" w:hAnsiTheme="minorHAnsi" w:cstheme="minorHAnsi"/>
        </w:rPr>
        <w:t>ormularzu asortymentowo-cenowym</w:t>
      </w:r>
      <w:r w:rsidR="004D1235" w:rsidRPr="007F544F">
        <w:rPr>
          <w:rFonts w:asciiTheme="minorHAnsi" w:hAnsiTheme="minorHAnsi" w:cstheme="minorHAnsi"/>
        </w:rPr>
        <w:t>,</w:t>
      </w:r>
      <w:r w:rsidR="00CA7A1B" w:rsidRPr="007F544F">
        <w:rPr>
          <w:rFonts w:asciiTheme="minorHAnsi" w:hAnsiTheme="minorHAnsi" w:cstheme="minorHAnsi"/>
        </w:rPr>
        <w:t xml:space="preserve"> stanowiącym </w:t>
      </w:r>
      <w:r w:rsidR="0087049C" w:rsidRPr="007F544F">
        <w:rPr>
          <w:rFonts w:asciiTheme="minorHAnsi" w:hAnsiTheme="minorHAnsi" w:cstheme="minorHAnsi"/>
        </w:rPr>
        <w:t>z</w:t>
      </w:r>
      <w:r w:rsidR="00CA7A1B" w:rsidRPr="007F544F">
        <w:rPr>
          <w:rFonts w:asciiTheme="minorHAnsi" w:hAnsiTheme="minorHAnsi" w:cstheme="minorHAnsi"/>
        </w:rPr>
        <w:t xml:space="preserve">ałącznik nr </w:t>
      </w:r>
      <w:r w:rsidR="00B93E0A" w:rsidRPr="007F544F">
        <w:rPr>
          <w:rFonts w:asciiTheme="minorHAnsi" w:hAnsiTheme="minorHAnsi" w:cstheme="minorHAnsi"/>
        </w:rPr>
        <w:t>7</w:t>
      </w:r>
      <w:r w:rsidR="00CA7A1B" w:rsidRPr="007F544F">
        <w:rPr>
          <w:rFonts w:asciiTheme="minorHAnsi" w:hAnsiTheme="minorHAnsi" w:cstheme="minorHAnsi"/>
        </w:rPr>
        <w:t xml:space="preserve"> do SWZ. W przypadku braku wskazania okres ważności nie może być krótszy niż </w:t>
      </w:r>
      <w:r w:rsidR="004D1235" w:rsidRPr="007F544F">
        <w:rPr>
          <w:rFonts w:asciiTheme="minorHAnsi" w:hAnsiTheme="minorHAnsi" w:cstheme="minorHAnsi"/>
        </w:rPr>
        <w:t>6</w:t>
      </w:r>
      <w:r w:rsidR="00CA7A1B" w:rsidRPr="007F544F">
        <w:rPr>
          <w:rFonts w:asciiTheme="minorHAnsi" w:hAnsiTheme="minorHAnsi" w:cstheme="minorHAnsi"/>
        </w:rPr>
        <w:t xml:space="preserve"> miesięcy od dnia odbioru dostawy.</w:t>
      </w:r>
    </w:p>
    <w:p w14:paraId="253A7EDF" w14:textId="15436D0A" w:rsidR="00BB21B0" w:rsidRPr="007F544F" w:rsidRDefault="00D77567" w:rsidP="002F3761">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 xml:space="preserve">Za jakość </w:t>
      </w:r>
      <w:r w:rsidR="0087049C" w:rsidRPr="007F544F">
        <w:rPr>
          <w:rFonts w:asciiTheme="minorHAnsi" w:hAnsiTheme="minorHAnsi" w:cstheme="minorHAnsi"/>
        </w:rPr>
        <w:t xml:space="preserve">i </w:t>
      </w:r>
      <w:r w:rsidRPr="007F544F">
        <w:rPr>
          <w:rFonts w:asciiTheme="minorHAnsi" w:hAnsiTheme="minorHAnsi" w:cstheme="minorHAnsi"/>
        </w:rPr>
        <w:t>wskazany na produkcie okres ważności</w:t>
      </w:r>
      <w:r w:rsidR="0087049C" w:rsidRPr="007F544F">
        <w:rPr>
          <w:rFonts w:asciiTheme="minorHAnsi" w:hAnsiTheme="minorHAnsi" w:cstheme="minorHAnsi"/>
        </w:rPr>
        <w:t xml:space="preserve"> odpowiedzialny jest Wykonawca</w:t>
      </w:r>
      <w:r w:rsidRPr="007F544F">
        <w:rPr>
          <w:rFonts w:asciiTheme="minorHAnsi" w:hAnsiTheme="minorHAnsi" w:cstheme="minorHAnsi"/>
        </w:rPr>
        <w:t>.</w:t>
      </w:r>
    </w:p>
    <w:p w14:paraId="502203BB" w14:textId="690FC228" w:rsidR="00F36D74" w:rsidRPr="007F544F" w:rsidRDefault="00F36D74" w:rsidP="002F3761">
      <w:pPr>
        <w:pStyle w:val="Akapitzlist"/>
        <w:numPr>
          <w:ilvl w:val="0"/>
          <w:numId w:val="9"/>
        </w:numPr>
        <w:spacing w:line="240" w:lineRule="auto"/>
        <w:rPr>
          <w:rFonts w:asciiTheme="minorHAnsi" w:hAnsiTheme="minorHAnsi" w:cstheme="minorHAnsi"/>
        </w:rPr>
      </w:pPr>
      <w:r w:rsidRPr="007F544F">
        <w:rPr>
          <w:rFonts w:asciiTheme="minorHAnsi" w:hAnsiTheme="minorHAnsi" w:cstheme="minorHAnsi"/>
        </w:rPr>
        <w:t xml:space="preserve">Wykonawca zobowiązuje się realizować dostawy </w:t>
      </w:r>
      <w:r w:rsidRPr="007F544F">
        <w:rPr>
          <w:rFonts w:asciiTheme="minorHAnsi" w:hAnsiTheme="minorHAnsi" w:cstheme="minorHAnsi"/>
          <w:b/>
          <w:color w:val="FF0000"/>
        </w:rPr>
        <w:t xml:space="preserve">w terminie do </w:t>
      </w:r>
      <w:r w:rsidR="00032E96">
        <w:rPr>
          <w:rFonts w:asciiTheme="minorHAnsi" w:hAnsiTheme="minorHAnsi" w:cstheme="minorHAnsi"/>
          <w:b/>
          <w:color w:val="FF0000"/>
        </w:rPr>
        <w:t>..</w:t>
      </w:r>
      <w:r w:rsidR="004D1235" w:rsidRPr="007F544F">
        <w:rPr>
          <w:rFonts w:asciiTheme="minorHAnsi" w:hAnsiTheme="minorHAnsi" w:cstheme="minorHAnsi"/>
          <w:b/>
          <w:color w:val="FF0000"/>
        </w:rPr>
        <w:t>…</w:t>
      </w:r>
      <w:r w:rsidRPr="007F544F">
        <w:rPr>
          <w:rFonts w:asciiTheme="minorHAnsi" w:hAnsiTheme="minorHAnsi" w:cstheme="minorHAnsi"/>
          <w:b/>
          <w:color w:val="FF0000"/>
        </w:rPr>
        <w:t xml:space="preserve"> dni roboczych</w:t>
      </w:r>
      <w:r w:rsidRPr="007F544F">
        <w:rPr>
          <w:rFonts w:asciiTheme="minorHAnsi" w:hAnsiTheme="minorHAnsi" w:cstheme="minorHAnsi"/>
          <w:color w:val="FF0000"/>
        </w:rPr>
        <w:t xml:space="preserve"> </w:t>
      </w:r>
      <w:r w:rsidR="004D1235" w:rsidRPr="007F544F">
        <w:rPr>
          <w:rFonts w:asciiTheme="minorHAnsi" w:hAnsiTheme="minorHAnsi" w:cstheme="minorHAnsi"/>
          <w:color w:val="auto"/>
        </w:rPr>
        <w:t xml:space="preserve">(termin dostawy stanowi kryterium oceny ofert) </w:t>
      </w:r>
      <w:r w:rsidRPr="007F544F">
        <w:rPr>
          <w:rFonts w:asciiTheme="minorHAnsi" w:hAnsiTheme="minorHAnsi" w:cstheme="minorHAnsi"/>
          <w:color w:val="auto"/>
        </w:rPr>
        <w:t xml:space="preserve">od </w:t>
      </w:r>
      <w:r w:rsidRPr="007F544F">
        <w:rPr>
          <w:rFonts w:asciiTheme="minorHAnsi" w:hAnsiTheme="minorHAnsi" w:cstheme="minorHAnsi"/>
        </w:rPr>
        <w:t>daty złożenia zamówienia przez Zamawiającego.</w:t>
      </w:r>
    </w:p>
    <w:p w14:paraId="43F60B27" w14:textId="77777777" w:rsidR="00BB21B0" w:rsidRPr="007F544F" w:rsidRDefault="005A0E6B" w:rsidP="002F3761">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Wykonawca zobowiązuje się dostarczać towar w ilości i asortymencie zgodnym z zamówieniami pisemnymi, złożonymi przez Zamawiającego za pomocą faksu</w:t>
      </w:r>
      <w:r w:rsidR="00C8323B" w:rsidRPr="007F544F">
        <w:rPr>
          <w:rFonts w:asciiTheme="minorHAnsi" w:hAnsiTheme="minorHAnsi" w:cstheme="minorHAnsi"/>
        </w:rPr>
        <w:t xml:space="preserve"> lub za pośrednictwem poczty elektronicznej</w:t>
      </w:r>
      <w:r w:rsidRPr="007F544F">
        <w:rPr>
          <w:rFonts w:asciiTheme="minorHAnsi" w:hAnsiTheme="minorHAnsi" w:cstheme="minorHAnsi"/>
        </w:rPr>
        <w:t xml:space="preserve">, </w:t>
      </w:r>
      <w:r w:rsidRPr="007F544F">
        <w:rPr>
          <w:rFonts w:asciiTheme="minorHAnsi" w:hAnsiTheme="minorHAnsi" w:cstheme="minorHAnsi"/>
          <w:b/>
          <w:bCs/>
        </w:rPr>
        <w:t>w godz. 8.00-1</w:t>
      </w:r>
      <w:r w:rsidR="0096624F" w:rsidRPr="007F544F">
        <w:rPr>
          <w:rFonts w:asciiTheme="minorHAnsi" w:hAnsiTheme="minorHAnsi" w:cstheme="minorHAnsi"/>
          <w:b/>
          <w:bCs/>
        </w:rPr>
        <w:t>4</w:t>
      </w:r>
      <w:r w:rsidRPr="007F544F">
        <w:rPr>
          <w:rFonts w:asciiTheme="minorHAnsi" w:hAnsiTheme="minorHAnsi" w:cstheme="minorHAnsi"/>
          <w:b/>
          <w:bCs/>
        </w:rPr>
        <w:t>.00</w:t>
      </w:r>
      <w:r w:rsidR="00635DCF" w:rsidRPr="007F544F">
        <w:rPr>
          <w:rFonts w:asciiTheme="minorHAnsi" w:hAnsiTheme="minorHAnsi" w:cstheme="minorHAnsi"/>
          <w:b/>
          <w:bCs/>
        </w:rPr>
        <w:t xml:space="preserve"> </w:t>
      </w:r>
      <w:r w:rsidR="00635DCF" w:rsidRPr="007F544F">
        <w:rPr>
          <w:rFonts w:asciiTheme="minorHAnsi" w:hAnsiTheme="minorHAnsi" w:cstheme="minorHAnsi"/>
        </w:rPr>
        <w:t>(poniedziałek-piątek)</w:t>
      </w:r>
      <w:r w:rsidRPr="007F544F">
        <w:rPr>
          <w:rFonts w:asciiTheme="minorHAnsi" w:hAnsiTheme="minorHAnsi" w:cstheme="minorHAnsi"/>
        </w:rPr>
        <w:t xml:space="preserve">, od otrzymania zamówienia. Wymaga się, </w:t>
      </w:r>
      <w:r w:rsidR="00635DCF" w:rsidRPr="007F544F">
        <w:rPr>
          <w:rFonts w:asciiTheme="minorHAnsi" w:hAnsiTheme="minorHAnsi" w:cstheme="minorHAnsi"/>
        </w:rPr>
        <w:br/>
      </w:r>
      <w:r w:rsidRPr="007F544F">
        <w:rPr>
          <w:rFonts w:asciiTheme="minorHAnsi" w:hAnsiTheme="minorHAnsi" w:cstheme="minorHAnsi"/>
        </w:rPr>
        <w:t xml:space="preserve">aby cały towar, wymieniony w pojedynczym zamówieniu był dostarczany w jednej dostawie. </w:t>
      </w:r>
      <w:r w:rsidR="00635DCF" w:rsidRPr="007F544F">
        <w:rPr>
          <w:rFonts w:asciiTheme="minorHAnsi" w:hAnsiTheme="minorHAnsi" w:cstheme="minorHAnsi"/>
        </w:rPr>
        <w:br/>
      </w:r>
      <w:r w:rsidRPr="007F544F">
        <w:rPr>
          <w:rFonts w:asciiTheme="minorHAnsi" w:hAnsiTheme="minorHAnsi" w:cstheme="minorHAnsi"/>
        </w:rPr>
        <w:t xml:space="preserve">Towar </w:t>
      </w:r>
      <w:r w:rsidR="0087049C" w:rsidRPr="007F544F">
        <w:rPr>
          <w:rFonts w:asciiTheme="minorHAnsi" w:hAnsiTheme="minorHAnsi" w:cstheme="minorHAnsi"/>
        </w:rPr>
        <w:t>dostarczony</w:t>
      </w:r>
      <w:r w:rsidR="00C8323B" w:rsidRPr="007F544F">
        <w:rPr>
          <w:rFonts w:asciiTheme="minorHAnsi" w:hAnsiTheme="minorHAnsi" w:cstheme="minorHAnsi"/>
        </w:rPr>
        <w:t xml:space="preserve"> </w:t>
      </w:r>
      <w:r w:rsidR="0087049C" w:rsidRPr="007F544F">
        <w:rPr>
          <w:rFonts w:asciiTheme="minorHAnsi" w:hAnsiTheme="minorHAnsi" w:cstheme="minorHAnsi"/>
        </w:rPr>
        <w:t xml:space="preserve">w inny sposób niż powyżej </w:t>
      </w:r>
      <w:r w:rsidRPr="007F544F">
        <w:rPr>
          <w:rFonts w:asciiTheme="minorHAnsi" w:hAnsiTheme="minorHAnsi" w:cstheme="minorHAnsi"/>
        </w:rPr>
        <w:t>nie będzie p</w:t>
      </w:r>
      <w:r w:rsidR="00BB21B0" w:rsidRPr="007F544F">
        <w:rPr>
          <w:rFonts w:asciiTheme="minorHAnsi" w:hAnsiTheme="minorHAnsi" w:cstheme="minorHAnsi"/>
        </w:rPr>
        <w:t>rzyjmowany przez Zamawiającego.</w:t>
      </w:r>
    </w:p>
    <w:p w14:paraId="5116B86D" w14:textId="6DA2E7E0" w:rsidR="00BB21B0" w:rsidRPr="007F544F" w:rsidRDefault="005A0E6B" w:rsidP="002F3761">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 xml:space="preserve">Dostawa będzie się odbywać transportem zapewnionym przez Wykonawcę do miejsca określonego </w:t>
      </w:r>
      <w:r w:rsidR="00CA7A1B" w:rsidRPr="007F544F">
        <w:rPr>
          <w:rFonts w:asciiTheme="minorHAnsi" w:hAnsiTheme="minorHAnsi" w:cstheme="minorHAnsi"/>
        </w:rPr>
        <w:br/>
      </w:r>
      <w:r w:rsidRPr="007F544F">
        <w:rPr>
          <w:rFonts w:asciiTheme="minorHAnsi" w:hAnsiTheme="minorHAnsi" w:cstheme="minorHAnsi"/>
        </w:rPr>
        <w:t xml:space="preserve">w § </w:t>
      </w:r>
      <w:r w:rsidR="00D77567" w:rsidRPr="007F544F">
        <w:rPr>
          <w:rFonts w:asciiTheme="minorHAnsi" w:hAnsiTheme="minorHAnsi" w:cstheme="minorHAnsi"/>
        </w:rPr>
        <w:t>1</w:t>
      </w:r>
      <w:r w:rsidRPr="007F544F">
        <w:rPr>
          <w:rFonts w:asciiTheme="minorHAnsi" w:hAnsiTheme="minorHAnsi" w:cstheme="minorHAnsi"/>
        </w:rPr>
        <w:t xml:space="preserve"> ust. </w:t>
      </w:r>
      <w:r w:rsidR="00D77567" w:rsidRPr="007F544F">
        <w:rPr>
          <w:rFonts w:asciiTheme="minorHAnsi" w:hAnsiTheme="minorHAnsi" w:cstheme="minorHAnsi"/>
        </w:rPr>
        <w:t>1</w:t>
      </w:r>
      <w:r w:rsidRPr="007F544F">
        <w:rPr>
          <w:rFonts w:asciiTheme="minorHAnsi" w:hAnsiTheme="minorHAnsi" w:cstheme="minorHAnsi"/>
        </w:rPr>
        <w:t xml:space="preserve">, w odpowiednio oznakowanych opakowaniach, zapewniających pełną ochronę przedmiotu </w:t>
      </w:r>
      <w:r w:rsidRPr="007F544F">
        <w:rPr>
          <w:rFonts w:asciiTheme="minorHAnsi" w:hAnsiTheme="minorHAnsi" w:cstheme="minorHAnsi"/>
        </w:rPr>
        <w:lastRenderedPageBreak/>
        <w:t>dostawy przed czynnikami szkodliwymi</w:t>
      </w:r>
      <w:r w:rsidR="00D77567" w:rsidRPr="007F544F">
        <w:rPr>
          <w:rFonts w:asciiTheme="minorHAnsi" w:hAnsiTheme="minorHAnsi" w:cstheme="minorHAnsi"/>
        </w:rPr>
        <w:t>, oraz</w:t>
      </w:r>
      <w:r w:rsidR="00CA7A1B" w:rsidRPr="007F544F">
        <w:rPr>
          <w:rFonts w:asciiTheme="minorHAnsi" w:hAnsiTheme="minorHAnsi" w:cstheme="minorHAnsi"/>
        </w:rPr>
        <w:t xml:space="preserve"> </w:t>
      </w:r>
      <w:r w:rsidR="00D77567" w:rsidRPr="007F544F">
        <w:rPr>
          <w:rFonts w:asciiTheme="minorHAnsi" w:hAnsiTheme="minorHAnsi" w:cstheme="minorHAnsi"/>
        </w:rPr>
        <w:t>w</w:t>
      </w:r>
      <w:r w:rsidR="00CA7A1B" w:rsidRPr="007F544F">
        <w:rPr>
          <w:rFonts w:asciiTheme="minorHAnsi" w:hAnsiTheme="minorHAnsi" w:cstheme="minorHAnsi"/>
        </w:rPr>
        <w:t xml:space="preserve"> </w:t>
      </w:r>
      <w:r w:rsidR="00D77567" w:rsidRPr="007F544F">
        <w:rPr>
          <w:rFonts w:asciiTheme="minorHAnsi" w:hAnsiTheme="minorHAnsi" w:cstheme="minorHAnsi"/>
        </w:rPr>
        <w:t>odpowiednio dostosowanej temperaturze</w:t>
      </w:r>
      <w:r w:rsidR="0087049C" w:rsidRPr="007F544F">
        <w:rPr>
          <w:rFonts w:asciiTheme="minorHAnsi" w:hAnsiTheme="minorHAnsi" w:cstheme="minorHAnsi"/>
        </w:rPr>
        <w:t xml:space="preserve"> </w:t>
      </w:r>
      <w:r w:rsidR="00D77567" w:rsidRPr="007F544F">
        <w:rPr>
          <w:rFonts w:asciiTheme="minorHAnsi" w:hAnsiTheme="minorHAnsi" w:cstheme="minorHAnsi"/>
        </w:rPr>
        <w:t>przechowywania wg wskazań producenta.</w:t>
      </w:r>
    </w:p>
    <w:p w14:paraId="6FADFE98" w14:textId="77777777" w:rsidR="007C64D1" w:rsidRPr="007F544F" w:rsidRDefault="005A0E6B" w:rsidP="002F3761">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Dostawa zostanie skontrolowana pod względem zgodności ze złożonym zamówieniem z chwilą</w:t>
      </w:r>
      <w:r w:rsidR="00BB21B0" w:rsidRPr="007F544F">
        <w:rPr>
          <w:rFonts w:asciiTheme="minorHAnsi" w:hAnsiTheme="minorHAnsi" w:cstheme="minorHAnsi"/>
        </w:rPr>
        <w:t xml:space="preserve"> </w:t>
      </w:r>
      <w:r w:rsidRPr="007F544F">
        <w:rPr>
          <w:rFonts w:asciiTheme="minorHAnsi" w:hAnsiTheme="minorHAnsi" w:cstheme="minorHAnsi"/>
        </w:rPr>
        <w:t xml:space="preserve">jej otrzymania. </w:t>
      </w:r>
    </w:p>
    <w:p w14:paraId="5685E8DC" w14:textId="18B26450" w:rsidR="007C64D1" w:rsidRPr="003477D5" w:rsidRDefault="007C64D1" w:rsidP="003477D5">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Wykonawca zobowiązuje się do dostarczenia</w:t>
      </w:r>
      <w:r w:rsidR="003477D5">
        <w:rPr>
          <w:rFonts w:asciiTheme="minorHAnsi" w:hAnsiTheme="minorHAnsi" w:cstheme="minorHAnsi"/>
        </w:rPr>
        <w:t xml:space="preserve"> </w:t>
      </w:r>
      <w:r w:rsidRPr="003477D5">
        <w:rPr>
          <w:rFonts w:asciiTheme="minorHAnsi" w:hAnsiTheme="minorHAnsi" w:cstheme="minorHAnsi"/>
        </w:rPr>
        <w:t>towaru posiadającego dokumenty dopuszczające przedmiot zamówienia do użytku w placówkach ochrony zdrowia,</w:t>
      </w:r>
      <w:r w:rsidR="00171EFC" w:rsidRPr="003477D5">
        <w:rPr>
          <w:rFonts w:asciiTheme="minorHAnsi" w:hAnsiTheme="minorHAnsi" w:cstheme="minorHAnsi"/>
        </w:rPr>
        <w:t xml:space="preserve"> </w:t>
      </w:r>
      <w:r w:rsidRPr="003477D5">
        <w:rPr>
          <w:rFonts w:asciiTheme="minorHAnsi" w:hAnsiTheme="minorHAnsi" w:cstheme="minorHAnsi"/>
        </w:rPr>
        <w:t>o wysokim standardzie jakościowym.</w:t>
      </w:r>
    </w:p>
    <w:p w14:paraId="6A43370E" w14:textId="51AE4F13" w:rsidR="007C64D1" w:rsidRPr="007F544F" w:rsidRDefault="007C64D1" w:rsidP="002F3761">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 xml:space="preserve">Na każdej partii towaru muszą znajdować się etykiety umożliwiające oznaczenie towaru co do </w:t>
      </w:r>
      <w:r w:rsidR="00132DCE">
        <w:rPr>
          <w:rFonts w:asciiTheme="minorHAnsi" w:hAnsiTheme="minorHAnsi" w:cstheme="minorHAnsi"/>
        </w:rPr>
        <w:t>t</w:t>
      </w:r>
      <w:r w:rsidRPr="007F544F">
        <w:rPr>
          <w:rFonts w:asciiTheme="minorHAnsi" w:hAnsiTheme="minorHAnsi" w:cstheme="minorHAnsi"/>
        </w:rPr>
        <w:t>ożsamości.</w:t>
      </w:r>
    </w:p>
    <w:p w14:paraId="4CF9E433" w14:textId="2C8ED7BD" w:rsidR="003728F4" w:rsidRPr="007F544F" w:rsidRDefault="003728F4" w:rsidP="002F3761">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Strony umowy ustalają, że na opakowaniach zbiorczych będą znajdować się następujące informacje: nazwa producenta, adres siedziby, nazwa asortymentu, numer serii, liczba sztuk znajdująca się</w:t>
      </w:r>
      <w:r w:rsidRPr="007F544F">
        <w:rPr>
          <w:rFonts w:asciiTheme="minorHAnsi" w:hAnsiTheme="minorHAnsi" w:cstheme="minorHAnsi"/>
        </w:rPr>
        <w:br/>
        <w:t xml:space="preserve">w opakowaniu, kody zgodne z informacjami zawartymi w katalogach Wykonawcy, termin przydatności do użycia oraz warunki przechowywania. Do każdej dostawy </w:t>
      </w:r>
      <w:r w:rsidR="00332FFC">
        <w:rPr>
          <w:rFonts w:asciiTheme="minorHAnsi" w:hAnsiTheme="minorHAnsi" w:cstheme="minorHAnsi"/>
        </w:rPr>
        <w:t>testów</w:t>
      </w:r>
      <w:r w:rsidRPr="007F544F">
        <w:rPr>
          <w:rFonts w:asciiTheme="minorHAnsi" w:hAnsiTheme="minorHAnsi" w:cstheme="minorHAnsi"/>
        </w:rPr>
        <w:t xml:space="preserve"> Wykonawca zobowiązany jest dołączyć instrukcje sposobu wykonywania badań (w języku polskim) oraz dokumenty kontroli jakości serii (w języku polskim). W przypadku braku możliwości dostarczenia powyższych dokumentów na zasadach i w sposób wskazany powyżej, Zamawiający uzna za spełnienie warunku udostępnienie dokumentów w bibliotece technicznej Wykonawcy dostępnej pod adresem: </w:t>
      </w:r>
      <w:r w:rsidRPr="00D4003E">
        <w:rPr>
          <w:rFonts w:asciiTheme="minorHAnsi" w:hAnsiTheme="minorHAnsi" w:cstheme="minorHAnsi"/>
        </w:rPr>
        <w:t>www. ………..</w:t>
      </w:r>
      <w:r w:rsidR="00D473C9" w:rsidRPr="00D4003E">
        <w:rPr>
          <w:rFonts w:asciiTheme="minorHAnsi" w:hAnsiTheme="minorHAnsi" w:cstheme="minorHAnsi"/>
        </w:rPr>
        <w:t>.</w:t>
      </w:r>
    </w:p>
    <w:p w14:paraId="4391793B" w14:textId="6B8600AC" w:rsidR="007C64D1" w:rsidRPr="007F544F" w:rsidRDefault="007C64D1" w:rsidP="002F3761">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Na żądanie Zamawiającego</w:t>
      </w:r>
      <w:r w:rsidR="00BF293D" w:rsidRPr="007F544F">
        <w:rPr>
          <w:rFonts w:asciiTheme="minorHAnsi" w:hAnsiTheme="minorHAnsi" w:cstheme="minorHAnsi"/>
        </w:rPr>
        <w:t>,</w:t>
      </w:r>
      <w:r w:rsidRPr="007F544F">
        <w:rPr>
          <w:rFonts w:asciiTheme="minorHAnsi" w:hAnsiTheme="minorHAnsi" w:cstheme="minorHAnsi"/>
        </w:rPr>
        <w:t xml:space="preserve"> Wykonawca zobowiązuje się do dostarczenia dokumentów</w:t>
      </w:r>
      <w:r w:rsidR="005349F2" w:rsidRPr="007F544F">
        <w:rPr>
          <w:rFonts w:asciiTheme="minorHAnsi" w:hAnsiTheme="minorHAnsi" w:cstheme="minorHAnsi"/>
        </w:rPr>
        <w:t xml:space="preserve"> </w:t>
      </w:r>
      <w:r w:rsidRPr="007F544F">
        <w:rPr>
          <w:rFonts w:asciiTheme="minorHAnsi" w:hAnsiTheme="minorHAnsi" w:cstheme="minorHAnsi"/>
        </w:rPr>
        <w:t xml:space="preserve">dopuszczających przedmiot zamówienia do użytku w placówkach ochrony zdrowia. Dokumenty, </w:t>
      </w:r>
      <w:r w:rsidR="00D473C9" w:rsidRPr="007F544F">
        <w:rPr>
          <w:rFonts w:asciiTheme="minorHAnsi" w:hAnsiTheme="minorHAnsi" w:cstheme="minorHAnsi"/>
        </w:rPr>
        <w:br/>
      </w:r>
      <w:r w:rsidRPr="007F544F">
        <w:rPr>
          <w:rFonts w:asciiTheme="minorHAnsi" w:hAnsiTheme="minorHAnsi" w:cstheme="minorHAnsi"/>
        </w:rPr>
        <w:t>o których mowa wyżej</w:t>
      </w:r>
      <w:r w:rsidR="00685610" w:rsidRPr="007F544F">
        <w:rPr>
          <w:rFonts w:asciiTheme="minorHAnsi" w:hAnsiTheme="minorHAnsi" w:cstheme="minorHAnsi"/>
        </w:rPr>
        <w:t>,</w:t>
      </w:r>
      <w:r w:rsidRPr="007F544F">
        <w:rPr>
          <w:rFonts w:asciiTheme="minorHAnsi" w:hAnsiTheme="minorHAnsi" w:cstheme="minorHAnsi"/>
        </w:rPr>
        <w:t xml:space="preserve"> Wykonawca dostarczy </w:t>
      </w:r>
      <w:r w:rsidRPr="007F544F">
        <w:rPr>
          <w:rFonts w:asciiTheme="minorHAnsi" w:hAnsiTheme="minorHAnsi" w:cstheme="minorHAnsi"/>
          <w:b/>
          <w:bCs/>
        </w:rPr>
        <w:t>w terminie 7 dni</w:t>
      </w:r>
      <w:r w:rsidRPr="007F544F">
        <w:rPr>
          <w:rFonts w:asciiTheme="minorHAnsi" w:hAnsiTheme="minorHAnsi" w:cstheme="minorHAnsi"/>
        </w:rPr>
        <w:t xml:space="preserve"> od o</w:t>
      </w:r>
      <w:r w:rsidR="00BD4A28" w:rsidRPr="007F544F">
        <w:rPr>
          <w:rFonts w:asciiTheme="minorHAnsi" w:hAnsiTheme="minorHAnsi" w:cstheme="minorHAnsi"/>
        </w:rPr>
        <w:t xml:space="preserve">trzymania pisemnego wezwania od </w:t>
      </w:r>
      <w:r w:rsidRPr="007F544F">
        <w:rPr>
          <w:rFonts w:asciiTheme="minorHAnsi" w:hAnsiTheme="minorHAnsi" w:cstheme="minorHAnsi"/>
        </w:rPr>
        <w:t>Zamawiającego</w:t>
      </w:r>
      <w:r w:rsidR="00C8323B" w:rsidRPr="007F544F">
        <w:rPr>
          <w:rFonts w:asciiTheme="minorHAnsi" w:hAnsiTheme="minorHAnsi" w:cstheme="minorHAnsi"/>
        </w:rPr>
        <w:t>. Zamawiający wyraża zgodę, aby dostarczone zostały dokumenty w formie elektronicznej (CD, email, strona internetowa).</w:t>
      </w:r>
    </w:p>
    <w:p w14:paraId="3EE493B1" w14:textId="77777777" w:rsidR="00F36D74" w:rsidRPr="007F544F" w:rsidRDefault="00F36D74" w:rsidP="002F3761">
      <w:pPr>
        <w:pStyle w:val="Akapitzlist"/>
        <w:numPr>
          <w:ilvl w:val="0"/>
          <w:numId w:val="9"/>
        </w:numPr>
        <w:spacing w:line="240" w:lineRule="auto"/>
        <w:rPr>
          <w:rFonts w:asciiTheme="minorHAnsi" w:hAnsiTheme="minorHAnsi" w:cstheme="minorHAnsi"/>
        </w:rPr>
      </w:pPr>
      <w:r w:rsidRPr="007F544F">
        <w:rPr>
          <w:rFonts w:asciiTheme="minorHAnsi" w:hAnsiTheme="minorHAnsi" w:cstheme="minorHAnsi"/>
        </w:rPr>
        <w:t>Wykonawca udziela gwarancji, że przedmiot zamówienia jest fabrycznie nowy i wolny od wad fizycznych i prawnych, oraz nie stanowi prawa osób trzecich.</w:t>
      </w:r>
    </w:p>
    <w:p w14:paraId="6202BD2C" w14:textId="210D224D" w:rsidR="0087049C" w:rsidRPr="007F544F" w:rsidRDefault="007C64D1" w:rsidP="002F3761">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Zamawiający ma prawo do złożenia reklamacji w przypadku ujawnienia przy odbiorze zamówionej partii towaru, braków ilościowych w poszczególnych opakowaniach, wad jakościowych dostarczonego towaru oraz towarów przeterminowanych, braku ważnych dokumentów</w:t>
      </w:r>
      <w:r w:rsidR="00B83625" w:rsidRPr="007F544F">
        <w:rPr>
          <w:rFonts w:asciiTheme="minorHAnsi" w:hAnsiTheme="minorHAnsi" w:cstheme="minorHAnsi"/>
        </w:rPr>
        <w:t>,</w:t>
      </w:r>
      <w:r w:rsidRPr="007F544F">
        <w:rPr>
          <w:rFonts w:asciiTheme="minorHAnsi" w:hAnsiTheme="minorHAnsi" w:cstheme="minorHAnsi"/>
        </w:rPr>
        <w:t xml:space="preserve"> o których mowa w </w:t>
      </w:r>
      <w:r w:rsidR="0087049C" w:rsidRPr="007F544F">
        <w:rPr>
          <w:rFonts w:asciiTheme="minorHAnsi" w:hAnsiTheme="minorHAnsi" w:cstheme="minorHAnsi"/>
        </w:rPr>
        <w:t xml:space="preserve">§ </w:t>
      </w:r>
      <w:r w:rsidR="00542843" w:rsidRPr="007F544F">
        <w:rPr>
          <w:rFonts w:asciiTheme="minorHAnsi" w:hAnsiTheme="minorHAnsi" w:cstheme="minorHAnsi"/>
        </w:rPr>
        <w:t>3</w:t>
      </w:r>
      <w:r w:rsidR="0087049C" w:rsidRPr="007F544F">
        <w:rPr>
          <w:rFonts w:asciiTheme="minorHAnsi" w:hAnsiTheme="minorHAnsi" w:cstheme="minorHAnsi"/>
        </w:rPr>
        <w:t xml:space="preserve"> </w:t>
      </w:r>
      <w:r w:rsidRPr="007F544F">
        <w:rPr>
          <w:rFonts w:asciiTheme="minorHAnsi" w:hAnsiTheme="minorHAnsi" w:cstheme="minorHAnsi"/>
        </w:rPr>
        <w:t>lub w przypadku uszkodzenia towaru.</w:t>
      </w:r>
    </w:p>
    <w:p w14:paraId="1E2032F4" w14:textId="0FE9A0D1" w:rsidR="007C64D1" w:rsidRPr="007F544F" w:rsidRDefault="007C64D1" w:rsidP="002F3761">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 xml:space="preserve">Towarem wadliwym jest towar niespełniający jakichkolwiek wymogów określonych w </w:t>
      </w:r>
      <w:r w:rsidR="0087049C" w:rsidRPr="007F544F">
        <w:rPr>
          <w:rFonts w:asciiTheme="minorHAnsi" w:hAnsiTheme="minorHAnsi" w:cstheme="minorHAnsi"/>
        </w:rPr>
        <w:t xml:space="preserve">§ 2 i § 3 </w:t>
      </w:r>
      <w:r w:rsidR="00BD4A28" w:rsidRPr="007F544F">
        <w:rPr>
          <w:rFonts w:asciiTheme="minorHAnsi" w:hAnsiTheme="minorHAnsi" w:cstheme="minorHAnsi"/>
        </w:rPr>
        <w:br/>
      </w:r>
      <w:r w:rsidRPr="007F544F">
        <w:rPr>
          <w:rFonts w:asciiTheme="minorHAnsi" w:hAnsiTheme="minorHAnsi" w:cstheme="minorHAnsi"/>
        </w:rPr>
        <w:t>oraz mający braki, wady i uszkodzenia</w:t>
      </w:r>
      <w:r w:rsidR="0087049C" w:rsidRPr="007F544F">
        <w:rPr>
          <w:rFonts w:asciiTheme="minorHAnsi" w:hAnsiTheme="minorHAnsi" w:cstheme="minorHAnsi"/>
        </w:rPr>
        <w:t>.</w:t>
      </w:r>
    </w:p>
    <w:p w14:paraId="19031759" w14:textId="4B0E9574" w:rsidR="003728F4" w:rsidRPr="007F544F" w:rsidRDefault="003728F4" w:rsidP="002F3761">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W przypadku dostawy w całości lub w części o niewłaściwej jakości, Wykonawca zobowiązuje się rozpatrzyć reklamację złożoną na piśmie wraz z reklamowanymi wyrobami lub w formie elektronicznej przekazaną i w ciągu 5 dni od daty jej otrzymania powiadomić Zamawiającego pisemnie / elektronicznie, czy reklamację uwzględnia, czy nie oraz wyczerpująco uzasadnić swoje stanowisko. Jeżeli reklamacja zostanie uwzględniona, towar wolny od wad Wykonawca dostarcza w ciągu 2 dni roboczych od powiadomienia Zamawiającego o uwzględnieniu reklamacji. Brak odpowiedzi Wykonawcy w przedmiocie rozpatrzenia reklamacji zostanie uznana przez Zamawiającego za uwzględnienie reklamacji.</w:t>
      </w:r>
    </w:p>
    <w:p w14:paraId="07D59457" w14:textId="258FCEF3" w:rsidR="00666D50" w:rsidRPr="00D4003E" w:rsidRDefault="005A0E6B" w:rsidP="002F3761">
      <w:pPr>
        <w:pStyle w:val="Akapitzlist"/>
        <w:numPr>
          <w:ilvl w:val="0"/>
          <w:numId w:val="9"/>
        </w:numPr>
        <w:spacing w:after="0" w:line="240" w:lineRule="auto"/>
        <w:ind w:right="11"/>
        <w:rPr>
          <w:rFonts w:asciiTheme="minorHAnsi" w:hAnsiTheme="minorHAnsi" w:cstheme="minorHAnsi"/>
        </w:rPr>
      </w:pPr>
      <w:r w:rsidRPr="00D4003E">
        <w:rPr>
          <w:rFonts w:asciiTheme="minorHAnsi" w:hAnsiTheme="minorHAnsi" w:cstheme="minorHAnsi"/>
        </w:rPr>
        <w:t>W przypadku niezrealizowania zamówienia</w:t>
      </w:r>
      <w:r w:rsidR="0087049C" w:rsidRPr="00D4003E">
        <w:rPr>
          <w:rFonts w:asciiTheme="minorHAnsi" w:hAnsiTheme="minorHAnsi" w:cstheme="minorHAnsi"/>
        </w:rPr>
        <w:t xml:space="preserve"> w terminie</w:t>
      </w:r>
      <w:r w:rsidR="00542843" w:rsidRPr="00D4003E">
        <w:rPr>
          <w:rFonts w:asciiTheme="minorHAnsi" w:hAnsiTheme="minorHAnsi" w:cstheme="minorHAnsi"/>
        </w:rPr>
        <w:t>,</w:t>
      </w:r>
      <w:r w:rsidR="0087049C" w:rsidRPr="00D4003E">
        <w:rPr>
          <w:rFonts w:asciiTheme="minorHAnsi" w:hAnsiTheme="minorHAnsi" w:cstheme="minorHAnsi"/>
        </w:rPr>
        <w:t xml:space="preserve"> o którym mowa w § 3 ust. 3 </w:t>
      </w:r>
      <w:r w:rsidRPr="00D4003E">
        <w:rPr>
          <w:rFonts w:asciiTheme="minorHAnsi" w:hAnsiTheme="minorHAnsi" w:cstheme="minorHAnsi"/>
        </w:rPr>
        <w:t xml:space="preserve">lub reklamacji </w:t>
      </w:r>
      <w:r w:rsidR="0087049C" w:rsidRPr="00D4003E">
        <w:rPr>
          <w:rFonts w:asciiTheme="minorHAnsi" w:hAnsiTheme="minorHAnsi" w:cstheme="minorHAnsi"/>
        </w:rPr>
        <w:br/>
      </w:r>
      <w:r w:rsidRPr="00D4003E">
        <w:rPr>
          <w:rFonts w:asciiTheme="minorHAnsi" w:hAnsiTheme="minorHAnsi" w:cstheme="minorHAnsi"/>
        </w:rPr>
        <w:t xml:space="preserve">w terminie, </w:t>
      </w:r>
      <w:r w:rsidR="0087049C" w:rsidRPr="00D4003E">
        <w:rPr>
          <w:rFonts w:asciiTheme="minorHAnsi" w:hAnsiTheme="minorHAnsi" w:cstheme="minorHAnsi"/>
        </w:rPr>
        <w:t>o którym mowa w § 3 ust. 1</w:t>
      </w:r>
      <w:r w:rsidR="00B83625" w:rsidRPr="00D4003E">
        <w:rPr>
          <w:rFonts w:asciiTheme="minorHAnsi" w:hAnsiTheme="minorHAnsi" w:cstheme="minorHAnsi"/>
        </w:rPr>
        <w:t>4</w:t>
      </w:r>
      <w:r w:rsidRPr="00D4003E">
        <w:rPr>
          <w:rFonts w:asciiTheme="minorHAnsi" w:hAnsiTheme="minorHAnsi" w:cstheme="minorHAnsi"/>
        </w:rPr>
        <w:t>,</w:t>
      </w:r>
      <w:r w:rsidR="0087049C" w:rsidRPr="00D4003E">
        <w:rPr>
          <w:rFonts w:asciiTheme="minorHAnsi" w:hAnsiTheme="minorHAnsi" w:cstheme="minorHAnsi"/>
        </w:rPr>
        <w:t xml:space="preserve"> </w:t>
      </w:r>
      <w:r w:rsidRPr="00D4003E">
        <w:rPr>
          <w:rFonts w:asciiTheme="minorHAnsi" w:hAnsiTheme="minorHAnsi" w:cstheme="minorHAnsi"/>
        </w:rPr>
        <w:t xml:space="preserve">Zamawiający zastrzega sobie prawo dokonania zakupu interwencyjnego u innego Wykonawcy w ilości i asortymencie niezrealizowanej w terminie dostawy. </w:t>
      </w:r>
    </w:p>
    <w:p w14:paraId="27A87B04" w14:textId="362C0562" w:rsidR="005C67C6" w:rsidRPr="007F544F" w:rsidRDefault="005A0E6B" w:rsidP="002F3761">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 xml:space="preserve">W przypadku zakupu interwencyjnego zmniejsza się ilość </w:t>
      </w:r>
      <w:bookmarkStart w:id="4" w:name="_Hlk79752305"/>
      <w:r w:rsidR="00542843" w:rsidRPr="007F544F">
        <w:rPr>
          <w:rFonts w:asciiTheme="minorHAnsi" w:hAnsiTheme="minorHAnsi" w:cstheme="minorHAnsi"/>
        </w:rPr>
        <w:t>asortymentu wynikającego z formularza asortymentowo-cenowego</w:t>
      </w:r>
      <w:bookmarkEnd w:id="4"/>
      <w:r w:rsidR="00542843" w:rsidRPr="007F544F">
        <w:rPr>
          <w:rFonts w:asciiTheme="minorHAnsi" w:hAnsiTheme="minorHAnsi" w:cstheme="minorHAnsi"/>
        </w:rPr>
        <w:t>.</w:t>
      </w:r>
      <w:r w:rsidRPr="007F544F">
        <w:rPr>
          <w:rFonts w:asciiTheme="minorHAnsi" w:hAnsiTheme="minorHAnsi" w:cstheme="minorHAnsi"/>
        </w:rPr>
        <w:t xml:space="preserve"> </w:t>
      </w:r>
    </w:p>
    <w:p w14:paraId="0583FEC8" w14:textId="77777777" w:rsidR="005C67C6" w:rsidRPr="007F544F" w:rsidRDefault="005A0E6B" w:rsidP="002F3761">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W przypadku zakupu interwencyjnego Wykonawca zobowiązany jest do zwrotu Zamawiającemu różnicy</w:t>
      </w:r>
      <w:r w:rsidR="005C67C6" w:rsidRPr="007F544F">
        <w:rPr>
          <w:rFonts w:asciiTheme="minorHAnsi" w:hAnsiTheme="minorHAnsi" w:cstheme="minorHAnsi"/>
        </w:rPr>
        <w:t xml:space="preserve"> </w:t>
      </w:r>
      <w:r w:rsidRPr="007F544F">
        <w:rPr>
          <w:rFonts w:asciiTheme="minorHAnsi" w:hAnsiTheme="minorHAnsi" w:cstheme="minorHAnsi"/>
        </w:rPr>
        <w:t>pomiędzy ceną zakupu interwencyjnego i ceną z umowy oraz e</w:t>
      </w:r>
      <w:r w:rsidR="005C67C6" w:rsidRPr="007F544F">
        <w:rPr>
          <w:rFonts w:asciiTheme="minorHAnsi" w:hAnsiTheme="minorHAnsi" w:cstheme="minorHAnsi"/>
        </w:rPr>
        <w:t>wentualnych kosztów transportu.</w:t>
      </w:r>
    </w:p>
    <w:p w14:paraId="33D1E638" w14:textId="520166C7" w:rsidR="004E1754" w:rsidRPr="007F544F" w:rsidRDefault="00B93E0A" w:rsidP="002F3761">
      <w:pPr>
        <w:pStyle w:val="Akapitzlist"/>
        <w:numPr>
          <w:ilvl w:val="0"/>
          <w:numId w:val="9"/>
        </w:numPr>
        <w:spacing w:after="0" w:line="240" w:lineRule="auto"/>
        <w:ind w:right="11"/>
        <w:rPr>
          <w:rFonts w:asciiTheme="minorHAnsi" w:hAnsiTheme="minorHAnsi" w:cstheme="minorHAnsi"/>
        </w:rPr>
      </w:pPr>
      <w:r w:rsidRPr="007F544F">
        <w:rPr>
          <w:rFonts w:asciiTheme="minorHAnsi" w:hAnsiTheme="minorHAnsi" w:cstheme="minorHAnsi"/>
        </w:rPr>
        <w:t>Wykonawca oświadcza, iż towar</w:t>
      </w:r>
      <w:r w:rsidR="005A0E6B" w:rsidRPr="007F544F">
        <w:rPr>
          <w:rFonts w:asciiTheme="minorHAnsi" w:hAnsiTheme="minorHAnsi" w:cstheme="minorHAnsi"/>
        </w:rPr>
        <w:t xml:space="preserve"> wskazany w </w:t>
      </w:r>
      <w:r w:rsidR="0087049C" w:rsidRPr="007F544F">
        <w:rPr>
          <w:rFonts w:asciiTheme="minorHAnsi" w:hAnsiTheme="minorHAnsi" w:cstheme="minorHAnsi"/>
        </w:rPr>
        <w:t>z</w:t>
      </w:r>
      <w:r w:rsidR="005A0E6B" w:rsidRPr="007F544F">
        <w:rPr>
          <w:rFonts w:asciiTheme="minorHAnsi" w:hAnsiTheme="minorHAnsi" w:cstheme="minorHAnsi"/>
        </w:rPr>
        <w:t>ałączniku nr 1 do niniejszej umowy jest dopuszczony</w:t>
      </w:r>
      <w:r w:rsidR="009808A5" w:rsidRPr="007F544F">
        <w:rPr>
          <w:rFonts w:asciiTheme="minorHAnsi" w:hAnsiTheme="minorHAnsi" w:cstheme="minorHAnsi"/>
        </w:rPr>
        <w:br/>
      </w:r>
      <w:r w:rsidR="005A0E6B" w:rsidRPr="007F544F">
        <w:rPr>
          <w:rFonts w:asciiTheme="minorHAnsi" w:hAnsiTheme="minorHAnsi" w:cstheme="minorHAnsi"/>
        </w:rPr>
        <w:t>do obrotu i stosowania</w:t>
      </w:r>
      <w:r w:rsidR="005C67C6" w:rsidRPr="007F544F">
        <w:rPr>
          <w:rFonts w:asciiTheme="minorHAnsi" w:hAnsiTheme="minorHAnsi" w:cstheme="minorHAnsi"/>
        </w:rPr>
        <w:t xml:space="preserve"> </w:t>
      </w:r>
      <w:r w:rsidR="005A0E6B" w:rsidRPr="007F544F">
        <w:rPr>
          <w:rFonts w:asciiTheme="minorHAnsi" w:hAnsiTheme="minorHAnsi" w:cstheme="minorHAnsi"/>
        </w:rPr>
        <w:t>zgodnie z obowiązującym prawem na terenie Rzeczypospolitej Polskiej</w:t>
      </w:r>
      <w:r w:rsidR="009808A5" w:rsidRPr="007F544F">
        <w:rPr>
          <w:rFonts w:asciiTheme="minorHAnsi" w:hAnsiTheme="minorHAnsi" w:cstheme="minorHAnsi"/>
        </w:rPr>
        <w:t>.</w:t>
      </w:r>
    </w:p>
    <w:p w14:paraId="2BE30CC9" w14:textId="665AB241" w:rsidR="00D1320A" w:rsidRPr="007F544F" w:rsidRDefault="004E1754" w:rsidP="002F3761">
      <w:pPr>
        <w:pStyle w:val="Akapitzlist"/>
        <w:numPr>
          <w:ilvl w:val="0"/>
          <w:numId w:val="9"/>
        </w:numPr>
        <w:spacing w:after="0" w:line="240" w:lineRule="auto"/>
        <w:ind w:right="11"/>
        <w:rPr>
          <w:rFonts w:asciiTheme="minorHAnsi" w:hAnsiTheme="minorHAnsi" w:cstheme="minorHAnsi"/>
        </w:rPr>
      </w:pPr>
      <w:bookmarkStart w:id="5" w:name="_Hlk79752346"/>
      <w:r w:rsidRPr="007F544F">
        <w:rPr>
          <w:rFonts w:asciiTheme="minorHAnsi" w:hAnsiTheme="minorHAnsi" w:cstheme="minorHAnsi"/>
        </w:rPr>
        <w:t>Zamawiający dopuści po</w:t>
      </w:r>
      <w:r w:rsidR="00542843" w:rsidRPr="007F544F">
        <w:rPr>
          <w:rFonts w:asciiTheme="minorHAnsi" w:hAnsiTheme="minorHAnsi" w:cstheme="minorHAnsi"/>
        </w:rPr>
        <w:t xml:space="preserve"> obowiązkowej</w:t>
      </w:r>
      <w:r w:rsidRPr="007F544F">
        <w:rPr>
          <w:rFonts w:asciiTheme="minorHAnsi" w:hAnsiTheme="minorHAnsi" w:cstheme="minorHAnsi"/>
        </w:rPr>
        <w:t xml:space="preserve"> konsultacji z Zamawiającym</w:t>
      </w:r>
      <w:r w:rsidR="00685610" w:rsidRPr="007F544F">
        <w:rPr>
          <w:rFonts w:asciiTheme="minorHAnsi" w:hAnsiTheme="minorHAnsi" w:cstheme="minorHAnsi"/>
        </w:rPr>
        <w:t>,</w:t>
      </w:r>
      <w:r w:rsidRPr="007F544F">
        <w:rPr>
          <w:rFonts w:asciiTheme="minorHAnsi" w:hAnsiTheme="minorHAnsi" w:cstheme="minorHAnsi"/>
        </w:rPr>
        <w:t xml:space="preserve"> w razie problemów z dostawą </w:t>
      </w:r>
      <w:r w:rsidR="005F1A84" w:rsidRPr="007F544F">
        <w:rPr>
          <w:rFonts w:asciiTheme="minorHAnsi" w:hAnsiTheme="minorHAnsi" w:cstheme="minorHAnsi"/>
        </w:rPr>
        <w:t>wynikających</w:t>
      </w:r>
      <w:r w:rsidRPr="007F544F">
        <w:rPr>
          <w:rFonts w:asciiTheme="minorHAnsi" w:hAnsiTheme="minorHAnsi" w:cstheme="minorHAnsi"/>
        </w:rPr>
        <w:t xml:space="preserve"> z sił</w:t>
      </w:r>
      <w:r w:rsidR="005F1A84" w:rsidRPr="007F544F">
        <w:rPr>
          <w:rFonts w:asciiTheme="minorHAnsi" w:hAnsiTheme="minorHAnsi" w:cstheme="minorHAnsi"/>
        </w:rPr>
        <w:t>y wyższej</w:t>
      </w:r>
      <w:r w:rsidRPr="007F544F">
        <w:rPr>
          <w:rFonts w:asciiTheme="minorHAnsi" w:hAnsiTheme="minorHAnsi" w:cstheme="minorHAnsi"/>
        </w:rPr>
        <w:t xml:space="preserve"> –</w:t>
      </w:r>
      <w:r w:rsidR="005F1A84" w:rsidRPr="007F544F">
        <w:rPr>
          <w:rFonts w:asciiTheme="minorHAnsi" w:hAnsiTheme="minorHAnsi" w:cstheme="minorHAnsi"/>
        </w:rPr>
        <w:t xml:space="preserve"> </w:t>
      </w:r>
      <w:r w:rsidRPr="007F544F">
        <w:rPr>
          <w:rFonts w:asciiTheme="minorHAnsi" w:hAnsiTheme="minorHAnsi" w:cstheme="minorHAnsi"/>
        </w:rPr>
        <w:t>po przedstawieniu wiarygodnego uzasadnienia</w:t>
      </w:r>
      <w:r w:rsidR="00685610" w:rsidRPr="007F544F">
        <w:rPr>
          <w:rFonts w:asciiTheme="minorHAnsi" w:hAnsiTheme="minorHAnsi" w:cstheme="minorHAnsi"/>
        </w:rPr>
        <w:t>,</w:t>
      </w:r>
      <w:r w:rsidRPr="007F544F">
        <w:rPr>
          <w:rFonts w:asciiTheme="minorHAnsi" w:hAnsiTheme="minorHAnsi" w:cstheme="minorHAnsi"/>
        </w:rPr>
        <w:t xml:space="preserve"> możliwość zaoferowania zamiennika produktu w trakcie realizacji umowy, o innej nazwie, kodzie i/lub sposobie opakowania produktu oraz </w:t>
      </w:r>
      <w:r w:rsidR="00EF5738" w:rsidRPr="007F544F">
        <w:rPr>
          <w:rFonts w:asciiTheme="minorHAnsi" w:hAnsiTheme="minorHAnsi" w:cstheme="minorHAnsi"/>
        </w:rPr>
        <w:t>parametrach jakościowych nie gorszych</w:t>
      </w:r>
      <w:r w:rsidRPr="007F544F">
        <w:rPr>
          <w:rFonts w:asciiTheme="minorHAnsi" w:hAnsiTheme="minorHAnsi" w:cstheme="minorHAnsi"/>
        </w:rPr>
        <w:t xml:space="preserve"> w stosunku do produktu zaoferowanego w danej pozycji oferty w sytuacji,</w:t>
      </w:r>
      <w:r w:rsidR="004D1235" w:rsidRPr="007F544F">
        <w:rPr>
          <w:rFonts w:asciiTheme="minorHAnsi" w:hAnsiTheme="minorHAnsi" w:cstheme="minorHAnsi"/>
        </w:rPr>
        <w:t xml:space="preserve"> </w:t>
      </w:r>
      <w:r w:rsidRPr="007F544F">
        <w:rPr>
          <w:rFonts w:asciiTheme="minorHAnsi" w:hAnsiTheme="minorHAnsi" w:cstheme="minorHAnsi"/>
        </w:rPr>
        <w:t xml:space="preserve">gdy z przyczyn niezależnych od Wykonawcy, jest on niedostępny </w:t>
      </w:r>
      <w:r w:rsidR="007E572B" w:rsidRPr="007F544F">
        <w:rPr>
          <w:rFonts w:asciiTheme="minorHAnsi" w:hAnsiTheme="minorHAnsi" w:cstheme="minorHAnsi"/>
        </w:rPr>
        <w:br/>
      </w:r>
      <w:r w:rsidRPr="007F544F">
        <w:rPr>
          <w:rFonts w:asciiTheme="minorHAnsi" w:hAnsiTheme="minorHAnsi" w:cstheme="minorHAnsi"/>
        </w:rPr>
        <w:t xml:space="preserve">u producenta, termin dostaw jest wydłużony, trwają wydłużone kontrole w zakresie dostarczanych produktów od Producentów/Dostawców. </w:t>
      </w:r>
    </w:p>
    <w:bookmarkEnd w:id="5"/>
    <w:p w14:paraId="4AA05E44" w14:textId="4E92DAFB" w:rsidR="00DD6C97" w:rsidRPr="007F544F" w:rsidRDefault="004E1754" w:rsidP="002F3761">
      <w:pPr>
        <w:pStyle w:val="Akapitzlist"/>
        <w:numPr>
          <w:ilvl w:val="0"/>
          <w:numId w:val="9"/>
        </w:numPr>
        <w:spacing w:after="120" w:line="240" w:lineRule="auto"/>
        <w:ind w:right="11"/>
        <w:rPr>
          <w:rFonts w:asciiTheme="minorHAnsi" w:hAnsiTheme="minorHAnsi" w:cstheme="minorHAnsi"/>
        </w:rPr>
      </w:pPr>
      <w:r w:rsidRPr="007F544F">
        <w:rPr>
          <w:rFonts w:asciiTheme="minorHAnsi" w:hAnsiTheme="minorHAnsi" w:cstheme="minorHAnsi"/>
        </w:rPr>
        <w:lastRenderedPageBreak/>
        <w:t xml:space="preserve">W przypadku innego sposobu pakowania (konfekcji), cena za opakowanie zbiorcze oferowanego zamiennika </w:t>
      </w:r>
      <w:r w:rsidR="00EF5738" w:rsidRPr="007F544F">
        <w:rPr>
          <w:rFonts w:asciiTheme="minorHAnsi" w:hAnsiTheme="minorHAnsi" w:cstheme="minorHAnsi"/>
        </w:rPr>
        <w:t>zostanie</w:t>
      </w:r>
      <w:r w:rsidRPr="007F544F">
        <w:rPr>
          <w:rFonts w:asciiTheme="minorHAnsi" w:hAnsiTheme="minorHAnsi" w:cstheme="minorHAnsi"/>
        </w:rPr>
        <w:t xml:space="preserve"> przeliczona w ten sposób, że cena za sztukę lub oznaczenie zamiennika </w:t>
      </w:r>
      <w:r w:rsidR="00EF5738" w:rsidRPr="007F544F">
        <w:rPr>
          <w:rFonts w:asciiTheme="minorHAnsi" w:hAnsiTheme="minorHAnsi" w:cstheme="minorHAnsi"/>
        </w:rPr>
        <w:t>będzie</w:t>
      </w:r>
      <w:r w:rsidRPr="007F544F">
        <w:rPr>
          <w:rFonts w:asciiTheme="minorHAnsi" w:hAnsiTheme="minorHAnsi" w:cstheme="minorHAnsi"/>
        </w:rPr>
        <w:t xml:space="preserve"> równa cenie za sztukę</w:t>
      </w:r>
      <w:r w:rsidR="00DD6C97" w:rsidRPr="007F544F">
        <w:rPr>
          <w:rFonts w:asciiTheme="minorHAnsi" w:hAnsiTheme="minorHAnsi" w:cstheme="minorHAnsi"/>
        </w:rPr>
        <w:t>.</w:t>
      </w:r>
    </w:p>
    <w:p w14:paraId="7C11B605" w14:textId="4BEFD3E2" w:rsidR="005D432B" w:rsidRPr="007F544F" w:rsidRDefault="005A0E6B" w:rsidP="002F3761">
      <w:pPr>
        <w:spacing w:after="120" w:line="240" w:lineRule="auto"/>
        <w:ind w:left="-15" w:right="11" w:firstLine="0"/>
        <w:jc w:val="center"/>
        <w:rPr>
          <w:rFonts w:asciiTheme="minorHAnsi" w:hAnsiTheme="minorHAnsi" w:cstheme="minorHAnsi"/>
        </w:rPr>
      </w:pPr>
      <w:r w:rsidRPr="007F544F">
        <w:rPr>
          <w:rFonts w:asciiTheme="minorHAnsi" w:hAnsiTheme="minorHAnsi" w:cstheme="minorHAnsi"/>
        </w:rPr>
        <w:t>§ 4</w:t>
      </w:r>
    </w:p>
    <w:p w14:paraId="4E80E6C9" w14:textId="16EB2C0A" w:rsidR="005C67C6" w:rsidRPr="007F544F" w:rsidRDefault="005A0E6B" w:rsidP="002F3761">
      <w:pPr>
        <w:pStyle w:val="Akapitzlist"/>
        <w:numPr>
          <w:ilvl w:val="0"/>
          <w:numId w:val="3"/>
        </w:numPr>
        <w:spacing w:after="0" w:line="240" w:lineRule="auto"/>
        <w:ind w:left="426" w:right="11" w:hanging="426"/>
        <w:rPr>
          <w:rFonts w:asciiTheme="minorHAnsi" w:hAnsiTheme="minorHAnsi" w:cstheme="minorHAnsi"/>
        </w:rPr>
      </w:pPr>
      <w:r w:rsidRPr="007F544F">
        <w:rPr>
          <w:rFonts w:asciiTheme="minorHAnsi" w:hAnsiTheme="minorHAnsi" w:cstheme="minorHAnsi"/>
        </w:rPr>
        <w:t xml:space="preserve">Zamawiający zobowiązuje się zapłacić za dostarczony towar po dostawie przelewem, </w:t>
      </w:r>
      <w:r w:rsidRPr="007F544F">
        <w:rPr>
          <w:rFonts w:asciiTheme="minorHAnsi" w:hAnsiTheme="minorHAnsi" w:cstheme="minorHAnsi"/>
          <w:b/>
          <w:bCs/>
        </w:rPr>
        <w:t>w terminie</w:t>
      </w:r>
      <w:r w:rsidR="009808A5" w:rsidRPr="007F544F">
        <w:rPr>
          <w:rFonts w:asciiTheme="minorHAnsi" w:hAnsiTheme="minorHAnsi" w:cstheme="minorHAnsi"/>
          <w:b/>
          <w:bCs/>
        </w:rPr>
        <w:br/>
      </w:r>
      <w:r w:rsidR="00BD4A28" w:rsidRPr="007F544F">
        <w:rPr>
          <w:rFonts w:asciiTheme="minorHAnsi" w:hAnsiTheme="minorHAnsi" w:cstheme="minorHAnsi"/>
          <w:b/>
          <w:bCs/>
        </w:rPr>
        <w:t>do</w:t>
      </w:r>
      <w:r w:rsidRPr="007F544F">
        <w:rPr>
          <w:rFonts w:asciiTheme="minorHAnsi" w:hAnsiTheme="minorHAnsi" w:cstheme="minorHAnsi"/>
          <w:b/>
          <w:bCs/>
        </w:rPr>
        <w:t xml:space="preserve"> 60 dni</w:t>
      </w:r>
      <w:r w:rsidR="005C67C6" w:rsidRPr="007F544F">
        <w:rPr>
          <w:rFonts w:asciiTheme="minorHAnsi" w:hAnsiTheme="minorHAnsi" w:cstheme="minorHAnsi"/>
        </w:rPr>
        <w:t xml:space="preserve"> </w:t>
      </w:r>
      <w:r w:rsidRPr="007F544F">
        <w:rPr>
          <w:rFonts w:asciiTheme="minorHAnsi" w:hAnsiTheme="minorHAnsi" w:cstheme="minorHAnsi"/>
        </w:rPr>
        <w:t xml:space="preserve">od dnia otrzymania </w:t>
      </w:r>
      <w:r w:rsidR="00B67E5C" w:rsidRPr="007F544F">
        <w:rPr>
          <w:rFonts w:asciiTheme="minorHAnsi" w:hAnsiTheme="minorHAnsi" w:cstheme="minorHAnsi"/>
        </w:rPr>
        <w:t xml:space="preserve">prawidłowo wystawionej </w:t>
      </w:r>
      <w:r w:rsidRPr="007F544F">
        <w:rPr>
          <w:rFonts w:asciiTheme="minorHAnsi" w:hAnsiTheme="minorHAnsi" w:cstheme="minorHAnsi"/>
        </w:rPr>
        <w:t xml:space="preserve">faktury na rachunek w niej wskazany. </w:t>
      </w:r>
    </w:p>
    <w:p w14:paraId="54FD1ADA" w14:textId="7300FA15" w:rsidR="002F3761" w:rsidRPr="00D4003E" w:rsidRDefault="005A0E6B" w:rsidP="00D4003E">
      <w:pPr>
        <w:pStyle w:val="Akapitzlist"/>
        <w:numPr>
          <w:ilvl w:val="0"/>
          <w:numId w:val="3"/>
        </w:numPr>
        <w:spacing w:after="0" w:line="240" w:lineRule="auto"/>
        <w:ind w:left="426" w:right="11" w:hanging="426"/>
        <w:rPr>
          <w:rFonts w:asciiTheme="minorHAnsi" w:hAnsiTheme="minorHAnsi" w:cstheme="minorHAnsi"/>
        </w:rPr>
      </w:pPr>
      <w:r w:rsidRPr="007F544F">
        <w:rPr>
          <w:rFonts w:asciiTheme="minorHAnsi" w:hAnsiTheme="minorHAnsi" w:cstheme="minorHAnsi"/>
        </w:rPr>
        <w:t>Strony ustalają,</w:t>
      </w:r>
      <w:r w:rsidR="00CA7A1B" w:rsidRPr="007F544F">
        <w:rPr>
          <w:rFonts w:asciiTheme="minorHAnsi" w:hAnsiTheme="minorHAnsi" w:cstheme="minorHAnsi"/>
        </w:rPr>
        <w:t xml:space="preserve"> </w:t>
      </w:r>
      <w:r w:rsidRPr="007F544F">
        <w:rPr>
          <w:rFonts w:asciiTheme="minorHAnsi" w:hAnsiTheme="minorHAnsi" w:cstheme="minorHAnsi"/>
        </w:rPr>
        <w:t>iż dniem zapłaty wynagrodzenia będzie dzień obciążenia rachunku bankowego</w:t>
      </w:r>
      <w:r w:rsidR="005C67C6" w:rsidRPr="007F544F">
        <w:rPr>
          <w:rFonts w:asciiTheme="minorHAnsi" w:hAnsiTheme="minorHAnsi" w:cstheme="minorHAnsi"/>
        </w:rPr>
        <w:t xml:space="preserve"> </w:t>
      </w:r>
      <w:r w:rsidRPr="007F544F">
        <w:rPr>
          <w:rFonts w:asciiTheme="minorHAnsi" w:hAnsiTheme="minorHAnsi" w:cstheme="minorHAnsi"/>
        </w:rPr>
        <w:t xml:space="preserve">Zamawiającego. </w:t>
      </w:r>
    </w:p>
    <w:p w14:paraId="41D5F502" w14:textId="270DBC4A" w:rsidR="007C64D1" w:rsidRPr="007F544F" w:rsidRDefault="007C64D1" w:rsidP="002F3761">
      <w:pPr>
        <w:spacing w:after="120" w:line="240" w:lineRule="auto"/>
        <w:ind w:left="-15" w:right="3331" w:firstLine="4682"/>
        <w:rPr>
          <w:rFonts w:asciiTheme="minorHAnsi" w:hAnsiTheme="minorHAnsi" w:cstheme="minorHAnsi"/>
        </w:rPr>
      </w:pPr>
      <w:r w:rsidRPr="007F544F">
        <w:rPr>
          <w:rFonts w:asciiTheme="minorHAnsi" w:hAnsiTheme="minorHAnsi" w:cstheme="minorHAnsi"/>
        </w:rPr>
        <w:t>§</w:t>
      </w:r>
      <w:r w:rsidR="005A0E6B" w:rsidRPr="007F544F">
        <w:rPr>
          <w:rFonts w:asciiTheme="minorHAnsi" w:hAnsiTheme="minorHAnsi" w:cstheme="minorHAnsi"/>
        </w:rPr>
        <w:t xml:space="preserve">5 </w:t>
      </w:r>
    </w:p>
    <w:p w14:paraId="4825216C" w14:textId="26C0F6AF" w:rsidR="00371EB8" w:rsidRPr="007F544F" w:rsidRDefault="00371EB8" w:rsidP="002F3761">
      <w:pPr>
        <w:tabs>
          <w:tab w:val="center" w:pos="4536"/>
          <w:tab w:val="right" w:pos="9072"/>
        </w:tabs>
        <w:suppressAutoHyphens/>
        <w:autoSpaceDN w:val="0"/>
        <w:spacing w:after="0" w:line="240" w:lineRule="auto"/>
        <w:ind w:left="0" w:firstLine="0"/>
        <w:textAlignment w:val="baseline"/>
        <w:rPr>
          <w:rFonts w:asciiTheme="minorHAnsi" w:eastAsia="Calibri" w:hAnsiTheme="minorHAnsi" w:cstheme="minorHAnsi"/>
          <w:color w:val="auto"/>
          <w:lang w:eastAsia="en-US"/>
        </w:rPr>
      </w:pPr>
      <w:bookmarkStart w:id="6" w:name="_Hlk479857155"/>
      <w:r w:rsidRPr="007F544F">
        <w:rPr>
          <w:rFonts w:asciiTheme="minorHAnsi" w:eastAsia="Calibri" w:hAnsiTheme="minorHAnsi" w:cstheme="minorHAnsi"/>
          <w:color w:val="auto"/>
          <w:lang w:eastAsia="en-US"/>
        </w:rPr>
        <w:t xml:space="preserve">1. W imieniu </w:t>
      </w:r>
      <w:r w:rsidRPr="007F544F">
        <w:rPr>
          <w:rFonts w:asciiTheme="minorHAnsi" w:eastAsia="Calibri" w:hAnsiTheme="minorHAnsi" w:cstheme="minorHAnsi"/>
          <w:iCs/>
          <w:color w:val="auto"/>
          <w:lang w:eastAsia="en-US"/>
        </w:rPr>
        <w:t>Zamawiającego</w:t>
      </w:r>
      <w:r w:rsidRPr="007F544F">
        <w:rPr>
          <w:rFonts w:asciiTheme="minorHAnsi" w:eastAsia="Calibri" w:hAnsiTheme="minorHAnsi" w:cstheme="minorHAnsi"/>
          <w:color w:val="auto"/>
          <w:lang w:eastAsia="en-US"/>
        </w:rPr>
        <w:t xml:space="preserve"> osobą odpowiedzialną za realizację umowy z </w:t>
      </w:r>
      <w:r w:rsidRPr="007F544F">
        <w:rPr>
          <w:rFonts w:asciiTheme="minorHAnsi" w:eastAsia="Calibri" w:hAnsiTheme="minorHAnsi" w:cstheme="minorHAnsi"/>
          <w:iCs/>
          <w:color w:val="auto"/>
          <w:lang w:eastAsia="en-US"/>
        </w:rPr>
        <w:t>Wykonawcą</w:t>
      </w:r>
      <w:r w:rsidRPr="007F544F">
        <w:rPr>
          <w:rFonts w:asciiTheme="minorHAnsi" w:eastAsia="Calibri" w:hAnsiTheme="minorHAnsi" w:cstheme="minorHAnsi"/>
          <w:color w:val="auto"/>
          <w:lang w:eastAsia="en-US"/>
        </w:rPr>
        <w:t xml:space="preserve"> jest:     </w:t>
      </w:r>
      <w:r w:rsidR="00CA7A1B" w:rsidRPr="007F544F">
        <w:rPr>
          <w:rFonts w:asciiTheme="minorHAnsi" w:eastAsia="Calibri" w:hAnsiTheme="minorHAnsi" w:cstheme="minorHAnsi"/>
          <w:color w:val="auto"/>
          <w:lang w:eastAsia="en-US"/>
        </w:rPr>
        <w:t>.............................</w:t>
      </w:r>
      <w:r w:rsidR="00CE0B28">
        <w:rPr>
          <w:rFonts w:asciiTheme="minorHAnsi" w:eastAsia="Calibri" w:hAnsiTheme="minorHAnsi" w:cstheme="minorHAnsi"/>
          <w:color w:val="auto"/>
          <w:lang w:eastAsia="en-US"/>
        </w:rPr>
        <w:t>,</w:t>
      </w:r>
      <w:r w:rsidRPr="007F544F">
        <w:rPr>
          <w:rFonts w:asciiTheme="minorHAnsi" w:eastAsia="Calibri" w:hAnsiTheme="minorHAnsi" w:cstheme="minorHAnsi"/>
          <w:color w:val="auto"/>
          <w:lang w:eastAsia="en-US"/>
        </w:rPr>
        <w:t xml:space="preserve">  tel. </w:t>
      </w:r>
      <w:r w:rsidR="00CA7A1B" w:rsidRPr="007F544F">
        <w:rPr>
          <w:rFonts w:asciiTheme="minorHAnsi" w:eastAsia="Calibri" w:hAnsiTheme="minorHAnsi" w:cstheme="minorHAnsi"/>
          <w:color w:val="auto"/>
          <w:lang w:eastAsia="en-US"/>
        </w:rPr>
        <w:t>.......................</w:t>
      </w:r>
      <w:r w:rsidRPr="007F544F">
        <w:rPr>
          <w:rFonts w:asciiTheme="minorHAnsi" w:eastAsia="Calibri" w:hAnsiTheme="minorHAnsi" w:cstheme="minorHAnsi"/>
          <w:color w:val="auto"/>
          <w:lang w:eastAsia="en-US"/>
        </w:rPr>
        <w:t xml:space="preserve"> </w:t>
      </w:r>
      <w:r w:rsidRPr="007F544F">
        <w:rPr>
          <w:rFonts w:asciiTheme="minorHAnsi" w:eastAsia="Calibri" w:hAnsiTheme="minorHAnsi" w:cstheme="minorHAnsi"/>
          <w:b/>
          <w:bCs/>
          <w:color w:val="auto"/>
          <w:lang w:eastAsia="en-US"/>
        </w:rPr>
        <w:t>w godz. 8.00-14.00 w dni PON-PT</w:t>
      </w:r>
      <w:r w:rsidR="00CA7A1B" w:rsidRPr="007F544F">
        <w:rPr>
          <w:rFonts w:asciiTheme="minorHAnsi" w:eastAsia="Calibri" w:hAnsiTheme="minorHAnsi" w:cstheme="minorHAnsi"/>
          <w:color w:val="auto"/>
          <w:lang w:eastAsia="en-US"/>
        </w:rPr>
        <w:t xml:space="preserve"> </w:t>
      </w:r>
      <w:r w:rsidRPr="007F544F">
        <w:rPr>
          <w:rFonts w:asciiTheme="minorHAnsi" w:eastAsia="Calibri" w:hAnsiTheme="minorHAnsi" w:cstheme="minorHAnsi"/>
          <w:color w:val="auto"/>
          <w:lang w:eastAsia="en-US"/>
        </w:rPr>
        <w:t>lub w przypadku nieobecności inna osoba upoważniona przez osobę odpowiedzialną za realizację umowy wraz ze wskazaniem danych kontaktowych</w:t>
      </w:r>
    </w:p>
    <w:p w14:paraId="538001F4" w14:textId="70871981" w:rsidR="00371EB8" w:rsidRPr="007F544F" w:rsidRDefault="00371EB8" w:rsidP="002F3761">
      <w:pPr>
        <w:tabs>
          <w:tab w:val="center" w:pos="4536"/>
          <w:tab w:val="right" w:pos="9072"/>
        </w:tabs>
        <w:suppressAutoHyphens/>
        <w:autoSpaceDN w:val="0"/>
        <w:spacing w:after="0" w:line="240" w:lineRule="auto"/>
        <w:ind w:left="0" w:firstLine="0"/>
        <w:textAlignment w:val="baseline"/>
        <w:rPr>
          <w:rFonts w:asciiTheme="minorHAnsi" w:eastAsia="Calibri" w:hAnsiTheme="minorHAnsi" w:cstheme="minorHAnsi"/>
          <w:color w:val="auto"/>
          <w:lang w:eastAsia="en-US"/>
        </w:rPr>
      </w:pPr>
      <w:r w:rsidRPr="007F544F">
        <w:rPr>
          <w:rFonts w:asciiTheme="minorHAnsi" w:eastAsia="Calibri" w:hAnsiTheme="minorHAnsi" w:cstheme="minorHAnsi"/>
          <w:color w:val="auto"/>
          <w:lang w:eastAsia="en-US"/>
        </w:rPr>
        <w:t xml:space="preserve">2. Osobą odpowiedzialną za realizację umowy z </w:t>
      </w:r>
      <w:r w:rsidRPr="007F544F">
        <w:rPr>
          <w:rFonts w:asciiTheme="minorHAnsi" w:eastAsia="Calibri" w:hAnsiTheme="minorHAnsi" w:cstheme="minorHAnsi"/>
          <w:iCs/>
          <w:color w:val="auto"/>
          <w:lang w:eastAsia="en-US"/>
        </w:rPr>
        <w:t>Zamawiającym</w:t>
      </w:r>
      <w:r w:rsidRPr="007F544F">
        <w:rPr>
          <w:rFonts w:asciiTheme="minorHAnsi" w:eastAsia="Calibri" w:hAnsiTheme="minorHAnsi" w:cstheme="minorHAnsi"/>
          <w:i/>
          <w:color w:val="auto"/>
          <w:lang w:eastAsia="en-US"/>
        </w:rPr>
        <w:t xml:space="preserve"> </w:t>
      </w:r>
      <w:r w:rsidRPr="007F544F">
        <w:rPr>
          <w:rFonts w:asciiTheme="minorHAnsi" w:eastAsia="Calibri" w:hAnsiTheme="minorHAnsi" w:cstheme="minorHAnsi"/>
          <w:color w:val="auto"/>
          <w:lang w:eastAsia="en-US"/>
        </w:rPr>
        <w:t xml:space="preserve">po stronie </w:t>
      </w:r>
      <w:r w:rsidRPr="007F544F">
        <w:rPr>
          <w:rFonts w:asciiTheme="minorHAnsi" w:eastAsia="Calibri" w:hAnsiTheme="minorHAnsi" w:cstheme="minorHAnsi"/>
          <w:iCs/>
          <w:color w:val="auto"/>
          <w:lang w:eastAsia="en-US"/>
        </w:rPr>
        <w:t xml:space="preserve">Wykonawcy </w:t>
      </w:r>
      <w:r w:rsidRPr="007F544F">
        <w:rPr>
          <w:rFonts w:asciiTheme="minorHAnsi" w:eastAsia="Calibri" w:hAnsiTheme="minorHAnsi" w:cstheme="minorHAnsi"/>
          <w:color w:val="auto"/>
          <w:lang w:eastAsia="en-US"/>
        </w:rPr>
        <w:t xml:space="preserve">jest: ……………………………..…, </w:t>
      </w:r>
      <w:r w:rsidR="0087049C" w:rsidRPr="007F544F">
        <w:rPr>
          <w:rFonts w:asciiTheme="minorHAnsi" w:eastAsia="Calibri" w:hAnsiTheme="minorHAnsi" w:cstheme="minorHAnsi"/>
          <w:color w:val="auto"/>
          <w:lang w:eastAsia="en-US"/>
        </w:rPr>
        <w:t>t</w:t>
      </w:r>
      <w:r w:rsidRPr="007F544F">
        <w:rPr>
          <w:rFonts w:asciiTheme="minorHAnsi" w:eastAsia="Calibri" w:hAnsiTheme="minorHAnsi" w:cstheme="minorHAnsi"/>
          <w:color w:val="auto"/>
          <w:lang w:eastAsia="en-US"/>
        </w:rPr>
        <w:t>el</w:t>
      </w:r>
      <w:r w:rsidR="0087049C" w:rsidRPr="007F544F">
        <w:rPr>
          <w:rFonts w:asciiTheme="minorHAnsi" w:eastAsia="Calibri" w:hAnsiTheme="minorHAnsi" w:cstheme="minorHAnsi"/>
          <w:color w:val="auto"/>
          <w:lang w:eastAsia="en-US"/>
        </w:rPr>
        <w:t>.</w:t>
      </w:r>
      <w:r w:rsidRPr="007F544F">
        <w:rPr>
          <w:rFonts w:asciiTheme="minorHAnsi" w:eastAsia="Calibri" w:hAnsiTheme="minorHAnsi" w:cstheme="minorHAnsi"/>
          <w:color w:val="auto"/>
          <w:lang w:eastAsia="en-US"/>
        </w:rPr>
        <w:t xml:space="preserve"> ………………………… w dni PON-PT</w:t>
      </w:r>
      <w:r w:rsidR="00B93E0A" w:rsidRPr="007F544F">
        <w:rPr>
          <w:rFonts w:asciiTheme="minorHAnsi" w:eastAsia="Calibri" w:hAnsiTheme="minorHAnsi" w:cstheme="minorHAnsi"/>
          <w:color w:val="auto"/>
          <w:lang w:eastAsia="en-US"/>
        </w:rPr>
        <w:t xml:space="preserve"> </w:t>
      </w:r>
      <w:r w:rsidRPr="007F544F">
        <w:rPr>
          <w:rFonts w:asciiTheme="minorHAnsi" w:eastAsia="Calibri" w:hAnsiTheme="minorHAnsi" w:cstheme="minorHAnsi"/>
          <w:color w:val="auto"/>
          <w:lang w:eastAsia="en-US"/>
        </w:rPr>
        <w:t>lub w przypadku nieobecności inna osoba upoważniona przez osobę odpowiedzialną za realizację</w:t>
      </w:r>
      <w:r w:rsidR="00B93E0A" w:rsidRPr="007F544F">
        <w:rPr>
          <w:rFonts w:asciiTheme="minorHAnsi" w:eastAsia="Calibri" w:hAnsiTheme="minorHAnsi" w:cstheme="minorHAnsi"/>
          <w:color w:val="auto"/>
          <w:lang w:eastAsia="en-US"/>
        </w:rPr>
        <w:t xml:space="preserve"> </w:t>
      </w:r>
      <w:r w:rsidRPr="007F544F">
        <w:rPr>
          <w:rFonts w:asciiTheme="minorHAnsi" w:eastAsia="Calibri" w:hAnsiTheme="minorHAnsi" w:cstheme="minorHAnsi"/>
          <w:color w:val="auto"/>
          <w:lang w:eastAsia="en-US"/>
        </w:rPr>
        <w:t>umowy wraz ze wskazaniem danych kontaktowych</w:t>
      </w:r>
      <w:r w:rsidR="000C7376" w:rsidRPr="007F544F">
        <w:rPr>
          <w:rFonts w:asciiTheme="minorHAnsi" w:eastAsia="Calibri" w:hAnsiTheme="minorHAnsi" w:cstheme="minorHAnsi"/>
          <w:color w:val="auto"/>
          <w:lang w:eastAsia="en-US"/>
        </w:rPr>
        <w:t>.</w:t>
      </w:r>
    </w:p>
    <w:bookmarkEnd w:id="6"/>
    <w:p w14:paraId="56E4D7DD" w14:textId="77777777" w:rsidR="004D1235" w:rsidRPr="007F544F" w:rsidRDefault="004D1235" w:rsidP="002F3761">
      <w:pPr>
        <w:spacing w:after="0" w:line="240" w:lineRule="auto"/>
        <w:ind w:left="-15" w:right="3331" w:firstLine="4682"/>
        <w:rPr>
          <w:rFonts w:asciiTheme="minorHAnsi" w:hAnsiTheme="minorHAnsi" w:cstheme="minorHAnsi"/>
        </w:rPr>
      </w:pPr>
    </w:p>
    <w:p w14:paraId="1FE198CF" w14:textId="77777777" w:rsidR="000239D0" w:rsidRPr="007F544F" w:rsidRDefault="00371EB8" w:rsidP="002F3761">
      <w:pPr>
        <w:spacing w:after="120" w:line="240" w:lineRule="auto"/>
        <w:ind w:left="-15" w:right="3331" w:firstLine="4682"/>
        <w:rPr>
          <w:rFonts w:asciiTheme="minorHAnsi" w:hAnsiTheme="minorHAnsi" w:cstheme="minorHAnsi"/>
        </w:rPr>
      </w:pPr>
      <w:r w:rsidRPr="007F544F">
        <w:rPr>
          <w:rFonts w:asciiTheme="minorHAnsi" w:hAnsiTheme="minorHAnsi" w:cstheme="minorHAnsi"/>
        </w:rPr>
        <w:t>§6</w:t>
      </w:r>
    </w:p>
    <w:p w14:paraId="2CAFF6F8" w14:textId="3E66864E" w:rsidR="005D432B" w:rsidRPr="007F544F" w:rsidRDefault="005A0E6B" w:rsidP="002F3761">
      <w:pPr>
        <w:spacing w:after="0" w:line="240" w:lineRule="auto"/>
        <w:ind w:left="-15" w:right="3331" w:firstLine="0"/>
        <w:rPr>
          <w:rFonts w:asciiTheme="minorHAnsi" w:hAnsiTheme="minorHAnsi" w:cstheme="minorHAnsi"/>
        </w:rPr>
      </w:pPr>
      <w:r w:rsidRPr="007F544F">
        <w:rPr>
          <w:rFonts w:asciiTheme="minorHAnsi" w:hAnsiTheme="minorHAnsi" w:cstheme="minorHAnsi"/>
        </w:rPr>
        <w:t>1.</w:t>
      </w:r>
      <w:r w:rsidR="00E373AA">
        <w:rPr>
          <w:rFonts w:asciiTheme="minorHAnsi" w:hAnsiTheme="minorHAnsi" w:cstheme="minorHAnsi"/>
        </w:rPr>
        <w:t xml:space="preserve"> </w:t>
      </w:r>
      <w:r w:rsidRPr="007F544F">
        <w:rPr>
          <w:rFonts w:asciiTheme="minorHAnsi" w:hAnsiTheme="minorHAnsi" w:cstheme="minorHAnsi"/>
        </w:rPr>
        <w:t xml:space="preserve">Zamawiający może obciążyć Wykonawcę karą umowną: </w:t>
      </w:r>
    </w:p>
    <w:p w14:paraId="75A263A7" w14:textId="60604B7A" w:rsidR="005D432B" w:rsidRPr="007F544F" w:rsidRDefault="005A0E6B" w:rsidP="002F3761">
      <w:pPr>
        <w:pStyle w:val="Akapitzlist"/>
        <w:numPr>
          <w:ilvl w:val="0"/>
          <w:numId w:val="10"/>
        </w:numPr>
        <w:spacing w:after="0" w:line="240" w:lineRule="auto"/>
        <w:ind w:right="11"/>
        <w:rPr>
          <w:rFonts w:asciiTheme="minorHAnsi" w:hAnsiTheme="minorHAnsi" w:cstheme="minorHAnsi"/>
        </w:rPr>
      </w:pPr>
      <w:r w:rsidRPr="007F544F">
        <w:rPr>
          <w:rFonts w:asciiTheme="minorHAnsi" w:hAnsiTheme="minorHAnsi" w:cstheme="minorHAnsi"/>
        </w:rPr>
        <w:t xml:space="preserve">w wysokości 5% wartości umowy brutto </w:t>
      </w:r>
      <w:bookmarkStart w:id="7" w:name="_Hlk161296739"/>
      <w:r w:rsidRPr="007F544F">
        <w:rPr>
          <w:rFonts w:asciiTheme="minorHAnsi" w:hAnsiTheme="minorHAnsi" w:cstheme="minorHAnsi"/>
        </w:rPr>
        <w:t xml:space="preserve">określonej w §1 ust. </w:t>
      </w:r>
      <w:r w:rsidR="0087049C" w:rsidRPr="007F544F">
        <w:rPr>
          <w:rFonts w:asciiTheme="minorHAnsi" w:hAnsiTheme="minorHAnsi" w:cstheme="minorHAnsi"/>
        </w:rPr>
        <w:t>1</w:t>
      </w:r>
      <w:bookmarkEnd w:id="7"/>
      <w:r w:rsidR="0087049C" w:rsidRPr="007F544F">
        <w:rPr>
          <w:rFonts w:asciiTheme="minorHAnsi" w:hAnsiTheme="minorHAnsi" w:cstheme="minorHAnsi"/>
        </w:rPr>
        <w:t>,</w:t>
      </w:r>
      <w:r w:rsidRPr="007F544F">
        <w:rPr>
          <w:rFonts w:asciiTheme="minorHAnsi" w:hAnsiTheme="minorHAnsi" w:cstheme="minorHAnsi"/>
        </w:rPr>
        <w:t xml:space="preserve"> gdy Zamawiający odstąpi od umowy z</w:t>
      </w:r>
      <w:r w:rsidR="005C67C6" w:rsidRPr="007F544F">
        <w:rPr>
          <w:rFonts w:asciiTheme="minorHAnsi" w:hAnsiTheme="minorHAnsi" w:cstheme="minorHAnsi"/>
        </w:rPr>
        <w:t xml:space="preserve"> </w:t>
      </w:r>
      <w:r w:rsidRPr="007F544F">
        <w:rPr>
          <w:rFonts w:asciiTheme="minorHAnsi" w:hAnsiTheme="minorHAnsi" w:cstheme="minorHAnsi"/>
        </w:rPr>
        <w:t xml:space="preserve">powodu okoliczności, za które odpowiada Wykonawca; </w:t>
      </w:r>
    </w:p>
    <w:p w14:paraId="71D5FC85" w14:textId="58DE39E7" w:rsidR="005D432B" w:rsidRPr="007F544F" w:rsidRDefault="005A0E6B" w:rsidP="002F3761">
      <w:pPr>
        <w:pStyle w:val="Akapitzlist"/>
        <w:numPr>
          <w:ilvl w:val="0"/>
          <w:numId w:val="10"/>
        </w:numPr>
        <w:spacing w:after="0" w:line="240" w:lineRule="auto"/>
        <w:ind w:right="11"/>
        <w:rPr>
          <w:rFonts w:asciiTheme="minorHAnsi" w:hAnsiTheme="minorHAnsi" w:cstheme="minorHAnsi"/>
        </w:rPr>
      </w:pPr>
      <w:r w:rsidRPr="007F544F">
        <w:rPr>
          <w:rFonts w:asciiTheme="minorHAnsi" w:hAnsiTheme="minorHAnsi" w:cstheme="minorHAnsi"/>
        </w:rPr>
        <w:t xml:space="preserve">w wysokości 5% wartości umowy </w:t>
      </w:r>
      <w:r w:rsidR="00D473C9" w:rsidRPr="007F544F">
        <w:rPr>
          <w:rFonts w:asciiTheme="minorHAnsi" w:hAnsiTheme="minorHAnsi" w:cstheme="minorHAnsi"/>
        </w:rPr>
        <w:t>brutto określonej w §1 ust. 1</w:t>
      </w:r>
      <w:r w:rsidRPr="007F544F">
        <w:rPr>
          <w:rFonts w:asciiTheme="minorHAnsi" w:hAnsiTheme="minorHAnsi" w:cstheme="minorHAnsi"/>
        </w:rPr>
        <w:t>, gdy Wykonawca odstąpi od umowy z własnej</w:t>
      </w:r>
      <w:r w:rsidR="005C67C6" w:rsidRPr="007F544F">
        <w:rPr>
          <w:rFonts w:asciiTheme="minorHAnsi" w:hAnsiTheme="minorHAnsi" w:cstheme="minorHAnsi"/>
        </w:rPr>
        <w:t xml:space="preserve"> </w:t>
      </w:r>
      <w:r w:rsidRPr="007F544F">
        <w:rPr>
          <w:rFonts w:asciiTheme="minorHAnsi" w:hAnsiTheme="minorHAnsi" w:cstheme="minorHAnsi"/>
        </w:rPr>
        <w:t>winy lub woli;</w:t>
      </w:r>
    </w:p>
    <w:p w14:paraId="39456816" w14:textId="516633CE" w:rsidR="005C67C6" w:rsidRPr="007F544F" w:rsidRDefault="005A0E6B" w:rsidP="002F3761">
      <w:pPr>
        <w:pStyle w:val="Akapitzlist"/>
        <w:numPr>
          <w:ilvl w:val="0"/>
          <w:numId w:val="10"/>
        </w:numPr>
        <w:spacing w:after="0" w:line="240" w:lineRule="auto"/>
        <w:ind w:right="11"/>
        <w:rPr>
          <w:rFonts w:asciiTheme="minorHAnsi" w:hAnsiTheme="minorHAnsi" w:cstheme="minorHAnsi"/>
        </w:rPr>
      </w:pPr>
      <w:r w:rsidRPr="007F544F">
        <w:rPr>
          <w:rFonts w:asciiTheme="minorHAnsi" w:hAnsiTheme="minorHAnsi" w:cstheme="minorHAnsi"/>
        </w:rPr>
        <w:t>w wysokości 0,1% wartości umowy</w:t>
      </w:r>
      <w:r w:rsidR="00D473C9" w:rsidRPr="007F544F">
        <w:rPr>
          <w:rFonts w:asciiTheme="minorHAnsi" w:hAnsiTheme="minorHAnsi" w:cstheme="minorHAnsi"/>
        </w:rPr>
        <w:t xml:space="preserve"> określonej w §1 ust. 1</w:t>
      </w:r>
      <w:r w:rsidRPr="007F544F">
        <w:rPr>
          <w:rFonts w:asciiTheme="minorHAnsi" w:hAnsiTheme="minorHAnsi" w:cstheme="minorHAnsi"/>
        </w:rPr>
        <w:t xml:space="preserve">, za każdy dzień </w:t>
      </w:r>
      <w:r w:rsidR="009808A5" w:rsidRPr="007F544F">
        <w:rPr>
          <w:rFonts w:asciiTheme="minorHAnsi" w:hAnsiTheme="minorHAnsi" w:cstheme="minorHAnsi"/>
        </w:rPr>
        <w:t>zwłoki</w:t>
      </w:r>
      <w:r w:rsidRPr="007F544F">
        <w:rPr>
          <w:rFonts w:asciiTheme="minorHAnsi" w:hAnsiTheme="minorHAnsi" w:cstheme="minorHAnsi"/>
        </w:rPr>
        <w:t xml:space="preserve"> w termi</w:t>
      </w:r>
      <w:r w:rsidR="005C67C6" w:rsidRPr="007F544F">
        <w:rPr>
          <w:rFonts w:asciiTheme="minorHAnsi" w:hAnsiTheme="minorHAnsi" w:cstheme="minorHAnsi"/>
        </w:rPr>
        <w:t xml:space="preserve">nie </w:t>
      </w:r>
      <w:r w:rsidRPr="007F544F">
        <w:rPr>
          <w:rFonts w:asciiTheme="minorHAnsi" w:hAnsiTheme="minorHAnsi" w:cstheme="minorHAnsi"/>
        </w:rPr>
        <w:t>realizacji umowy, w tym w szczególn</w:t>
      </w:r>
      <w:r w:rsidR="005C67C6" w:rsidRPr="007F544F">
        <w:rPr>
          <w:rFonts w:asciiTheme="minorHAnsi" w:hAnsiTheme="minorHAnsi" w:cstheme="minorHAnsi"/>
        </w:rPr>
        <w:t>ości w zakresie dostawy towaru,</w:t>
      </w:r>
    </w:p>
    <w:p w14:paraId="36B6F1E1" w14:textId="73372EDD" w:rsidR="005C67C6" w:rsidRPr="007F544F" w:rsidRDefault="005A0E6B" w:rsidP="002F3761">
      <w:pPr>
        <w:pStyle w:val="Akapitzlist"/>
        <w:numPr>
          <w:ilvl w:val="0"/>
          <w:numId w:val="10"/>
        </w:numPr>
        <w:spacing w:after="0" w:line="240" w:lineRule="auto"/>
        <w:ind w:right="11"/>
        <w:rPr>
          <w:rFonts w:asciiTheme="minorHAnsi" w:hAnsiTheme="minorHAnsi" w:cstheme="minorHAnsi"/>
        </w:rPr>
      </w:pPr>
      <w:r w:rsidRPr="007F544F">
        <w:rPr>
          <w:rFonts w:asciiTheme="minorHAnsi" w:hAnsiTheme="minorHAnsi" w:cstheme="minorHAnsi"/>
        </w:rPr>
        <w:t xml:space="preserve">w wysokości 0,1% wartości dostawy za każdy dzień </w:t>
      </w:r>
      <w:r w:rsidR="00EF5738" w:rsidRPr="007F544F">
        <w:rPr>
          <w:rFonts w:asciiTheme="minorHAnsi" w:hAnsiTheme="minorHAnsi" w:cstheme="minorHAnsi"/>
        </w:rPr>
        <w:t>zwłoki</w:t>
      </w:r>
      <w:r w:rsidRPr="007F544F">
        <w:rPr>
          <w:rFonts w:asciiTheme="minorHAnsi" w:hAnsiTheme="minorHAnsi" w:cstheme="minorHAnsi"/>
        </w:rPr>
        <w:t xml:space="preserve"> w dostarczeniu brakującego towaru</w:t>
      </w:r>
      <w:r w:rsidR="005C67C6" w:rsidRPr="007F544F">
        <w:rPr>
          <w:rFonts w:asciiTheme="minorHAnsi" w:hAnsiTheme="minorHAnsi" w:cstheme="minorHAnsi"/>
        </w:rPr>
        <w:t xml:space="preserve"> </w:t>
      </w:r>
      <w:r w:rsidRPr="007F544F">
        <w:rPr>
          <w:rFonts w:asciiTheme="minorHAnsi" w:hAnsiTheme="minorHAnsi" w:cstheme="minorHAnsi"/>
        </w:rPr>
        <w:t>zgodnie z terminem określonym w §3</w:t>
      </w:r>
      <w:r w:rsidR="002F3761">
        <w:rPr>
          <w:rFonts w:asciiTheme="minorHAnsi" w:hAnsiTheme="minorHAnsi" w:cstheme="minorHAnsi"/>
        </w:rPr>
        <w:t xml:space="preserve"> ust. 3</w:t>
      </w:r>
      <w:r w:rsidRPr="007F544F">
        <w:rPr>
          <w:rFonts w:asciiTheme="minorHAnsi" w:hAnsiTheme="minorHAnsi" w:cstheme="minorHAnsi"/>
        </w:rPr>
        <w:t xml:space="preserve">, oraz za każdy dzień </w:t>
      </w:r>
      <w:r w:rsidR="009808A5" w:rsidRPr="007F544F">
        <w:rPr>
          <w:rFonts w:asciiTheme="minorHAnsi" w:hAnsiTheme="minorHAnsi" w:cstheme="minorHAnsi"/>
        </w:rPr>
        <w:t>zwłoki</w:t>
      </w:r>
      <w:r w:rsidRPr="007F544F">
        <w:rPr>
          <w:rFonts w:asciiTheme="minorHAnsi" w:hAnsiTheme="minorHAnsi" w:cstheme="minorHAnsi"/>
        </w:rPr>
        <w:t xml:space="preserve"> w dostarczeniu towaru wolnego od wad zgodnie z terminem określonym w §3</w:t>
      </w:r>
      <w:r w:rsidR="00D473C9" w:rsidRPr="007F544F">
        <w:rPr>
          <w:rFonts w:asciiTheme="minorHAnsi" w:hAnsiTheme="minorHAnsi" w:cstheme="minorHAnsi"/>
        </w:rPr>
        <w:t xml:space="preserve"> ust. </w:t>
      </w:r>
      <w:r w:rsidR="002F3761">
        <w:rPr>
          <w:rFonts w:asciiTheme="minorHAnsi" w:hAnsiTheme="minorHAnsi" w:cstheme="minorHAnsi"/>
        </w:rPr>
        <w:t>14</w:t>
      </w:r>
      <w:r w:rsidRPr="007F544F">
        <w:rPr>
          <w:rFonts w:asciiTheme="minorHAnsi" w:hAnsiTheme="minorHAnsi" w:cstheme="minorHAnsi"/>
        </w:rPr>
        <w:t xml:space="preserve">. </w:t>
      </w:r>
    </w:p>
    <w:p w14:paraId="236A0F12" w14:textId="6A850C99" w:rsidR="00B93E0A" w:rsidRPr="007F544F" w:rsidRDefault="00B93E0A" w:rsidP="002F3761">
      <w:pPr>
        <w:pStyle w:val="Akapitzlist"/>
        <w:numPr>
          <w:ilvl w:val="0"/>
          <w:numId w:val="11"/>
        </w:numPr>
        <w:spacing w:line="240" w:lineRule="auto"/>
        <w:rPr>
          <w:rFonts w:asciiTheme="minorHAnsi" w:hAnsiTheme="minorHAnsi" w:cstheme="minorHAnsi"/>
        </w:rPr>
      </w:pPr>
      <w:r w:rsidRPr="007F544F">
        <w:rPr>
          <w:rFonts w:asciiTheme="minorHAnsi" w:hAnsiTheme="minorHAnsi" w:cstheme="minorHAnsi"/>
        </w:rPr>
        <w:t xml:space="preserve">Maksymalna wysokość kar nie może przekroczyć 20% wartości </w:t>
      </w:r>
      <w:r w:rsidR="00D473C9" w:rsidRPr="007F544F">
        <w:rPr>
          <w:rFonts w:asciiTheme="minorHAnsi" w:hAnsiTheme="minorHAnsi" w:cstheme="minorHAnsi"/>
        </w:rPr>
        <w:t xml:space="preserve">brutto </w:t>
      </w:r>
      <w:r w:rsidRPr="007F544F">
        <w:rPr>
          <w:rFonts w:asciiTheme="minorHAnsi" w:hAnsiTheme="minorHAnsi" w:cstheme="minorHAnsi"/>
        </w:rPr>
        <w:t>umowy.</w:t>
      </w:r>
    </w:p>
    <w:p w14:paraId="36D0E035" w14:textId="37FE58ED" w:rsidR="005C67C6" w:rsidRPr="007F544F" w:rsidRDefault="005A0E6B" w:rsidP="002F3761">
      <w:pPr>
        <w:pStyle w:val="Akapitzlist"/>
        <w:numPr>
          <w:ilvl w:val="0"/>
          <w:numId w:val="11"/>
        </w:numPr>
        <w:spacing w:after="0" w:line="240" w:lineRule="auto"/>
        <w:ind w:right="11"/>
        <w:rPr>
          <w:rFonts w:asciiTheme="minorHAnsi" w:hAnsiTheme="minorHAnsi" w:cstheme="minorHAnsi"/>
        </w:rPr>
      </w:pPr>
      <w:r w:rsidRPr="007F544F">
        <w:rPr>
          <w:rFonts w:asciiTheme="minorHAnsi" w:hAnsiTheme="minorHAnsi" w:cstheme="minorHAnsi"/>
        </w:rPr>
        <w:t xml:space="preserve">Zamawiającemu przysługuje uprawnienie do potrącania kar umownych z wynagrodzenia należnego Wykonawcy na podstawie umowy. Potrącenie kwoty kar zostanie dokonana z faktury wystawionej przez Wykonawcę. </w:t>
      </w:r>
    </w:p>
    <w:p w14:paraId="243A0FAE" w14:textId="197E70B1" w:rsidR="004D1235" w:rsidRPr="007F544F" w:rsidRDefault="005A0E6B" w:rsidP="002F3761">
      <w:pPr>
        <w:pStyle w:val="Akapitzlist"/>
        <w:numPr>
          <w:ilvl w:val="0"/>
          <w:numId w:val="11"/>
        </w:numPr>
        <w:spacing w:after="0" w:line="240" w:lineRule="auto"/>
        <w:ind w:right="11"/>
        <w:rPr>
          <w:rFonts w:asciiTheme="minorHAnsi" w:hAnsiTheme="minorHAnsi" w:cstheme="minorHAnsi"/>
        </w:rPr>
      </w:pPr>
      <w:r w:rsidRPr="007F544F">
        <w:rPr>
          <w:rFonts w:asciiTheme="minorHAnsi" w:hAnsiTheme="minorHAnsi" w:cstheme="minorHAnsi"/>
        </w:rPr>
        <w:t xml:space="preserve">Zamawiający będzie uprawniony do dochodzenia odszkodowania na zasadach ogólnych z tytułu szkód przekraczających wartość kar umownych. </w:t>
      </w:r>
    </w:p>
    <w:p w14:paraId="22B5FD2F" w14:textId="75E725AF" w:rsidR="000C7376" w:rsidRDefault="000C7376" w:rsidP="002F3761">
      <w:pPr>
        <w:pStyle w:val="Akapitzlist"/>
        <w:spacing w:after="0" w:line="240" w:lineRule="auto"/>
        <w:ind w:left="370" w:right="11" w:firstLine="0"/>
        <w:rPr>
          <w:rFonts w:asciiTheme="minorHAnsi" w:hAnsiTheme="minorHAnsi" w:cstheme="minorHAnsi"/>
        </w:rPr>
      </w:pPr>
    </w:p>
    <w:p w14:paraId="5CB6AC24" w14:textId="77777777" w:rsidR="005D432B" w:rsidRPr="007F544F" w:rsidRDefault="005A0E6B" w:rsidP="002F3761">
      <w:pPr>
        <w:spacing w:after="120" w:line="240" w:lineRule="auto"/>
        <w:ind w:right="58"/>
        <w:jc w:val="center"/>
        <w:rPr>
          <w:rFonts w:asciiTheme="minorHAnsi" w:hAnsiTheme="minorHAnsi" w:cstheme="minorHAnsi"/>
        </w:rPr>
      </w:pPr>
      <w:r w:rsidRPr="007F544F">
        <w:rPr>
          <w:rFonts w:asciiTheme="minorHAnsi" w:hAnsiTheme="minorHAnsi" w:cstheme="minorHAnsi"/>
        </w:rPr>
        <w:t>§</w:t>
      </w:r>
      <w:r w:rsidR="00371EB8" w:rsidRPr="007F544F">
        <w:rPr>
          <w:rFonts w:asciiTheme="minorHAnsi" w:hAnsiTheme="minorHAnsi" w:cstheme="minorHAnsi"/>
        </w:rPr>
        <w:t xml:space="preserve"> 7</w:t>
      </w:r>
      <w:r w:rsidRPr="007F544F">
        <w:rPr>
          <w:rFonts w:asciiTheme="minorHAnsi" w:hAnsiTheme="minorHAnsi" w:cstheme="minorHAnsi"/>
        </w:rPr>
        <w:t xml:space="preserve"> </w:t>
      </w:r>
    </w:p>
    <w:p w14:paraId="66F6DA63" w14:textId="6AFC0833" w:rsidR="005D432B" w:rsidRPr="007F544F" w:rsidRDefault="005A0E6B" w:rsidP="002F3761">
      <w:pPr>
        <w:numPr>
          <w:ilvl w:val="0"/>
          <w:numId w:val="5"/>
        </w:numPr>
        <w:spacing w:after="0" w:line="240" w:lineRule="auto"/>
        <w:ind w:right="11" w:hanging="360"/>
        <w:rPr>
          <w:rFonts w:asciiTheme="minorHAnsi" w:hAnsiTheme="minorHAnsi" w:cstheme="minorHAnsi"/>
        </w:rPr>
      </w:pPr>
      <w:r w:rsidRPr="007F544F">
        <w:rPr>
          <w:rFonts w:asciiTheme="minorHAnsi" w:hAnsiTheme="minorHAnsi" w:cstheme="minorHAnsi"/>
        </w:rPr>
        <w:t xml:space="preserve">Zamawiający może odstąpić od umowy składając Wykonawcy odpowiednie oświadczenie na piśmie </w:t>
      </w:r>
      <w:r w:rsidR="00CA7A1B" w:rsidRPr="007F544F">
        <w:rPr>
          <w:rFonts w:asciiTheme="minorHAnsi" w:hAnsiTheme="minorHAnsi" w:cstheme="minorHAnsi"/>
        </w:rPr>
        <w:br/>
      </w:r>
      <w:r w:rsidRPr="007F544F">
        <w:rPr>
          <w:rFonts w:asciiTheme="minorHAnsi" w:hAnsiTheme="minorHAnsi" w:cstheme="minorHAnsi"/>
        </w:rPr>
        <w:t>w</w:t>
      </w:r>
      <w:r w:rsidR="005C67C6" w:rsidRPr="007F544F">
        <w:rPr>
          <w:rFonts w:asciiTheme="minorHAnsi" w:hAnsiTheme="minorHAnsi" w:cstheme="minorHAnsi"/>
        </w:rPr>
        <w:t xml:space="preserve"> </w:t>
      </w:r>
      <w:r w:rsidRPr="007F544F">
        <w:rPr>
          <w:rFonts w:asciiTheme="minorHAnsi" w:hAnsiTheme="minorHAnsi" w:cstheme="minorHAnsi"/>
        </w:rPr>
        <w:t xml:space="preserve">razie wystąpienia istotnej zmiany okoliczności powodującej, że wykonanie umowy nie leży </w:t>
      </w:r>
      <w:r w:rsidR="00E3496C" w:rsidRPr="007F544F">
        <w:rPr>
          <w:rFonts w:asciiTheme="minorHAnsi" w:hAnsiTheme="minorHAnsi" w:cstheme="minorHAnsi"/>
        </w:rPr>
        <w:br/>
      </w:r>
      <w:r w:rsidRPr="007F544F">
        <w:rPr>
          <w:rFonts w:asciiTheme="minorHAnsi" w:hAnsiTheme="minorHAnsi" w:cstheme="minorHAnsi"/>
        </w:rPr>
        <w:t>w interesie publicznym, czego nie można było przewidzieć w chwili zawarcia umowy</w:t>
      </w:r>
      <w:r w:rsidR="00E3496C" w:rsidRPr="007F544F">
        <w:rPr>
          <w:rFonts w:asciiTheme="minorHAnsi" w:hAnsiTheme="minorHAnsi" w:cstheme="minorHAnsi"/>
        </w:rPr>
        <w:t>, między innymi:</w:t>
      </w:r>
    </w:p>
    <w:p w14:paraId="3CB221B3" w14:textId="77777777" w:rsidR="00E3496C" w:rsidRPr="007F544F" w:rsidRDefault="00E3496C" w:rsidP="002F3761">
      <w:pPr>
        <w:numPr>
          <w:ilvl w:val="1"/>
          <w:numId w:val="32"/>
        </w:numPr>
        <w:spacing w:after="0" w:line="240" w:lineRule="auto"/>
        <w:ind w:right="11"/>
        <w:rPr>
          <w:rFonts w:asciiTheme="minorHAnsi" w:hAnsiTheme="minorHAnsi" w:cstheme="minorHAnsi"/>
        </w:rPr>
      </w:pPr>
      <w:r w:rsidRPr="007F544F">
        <w:rPr>
          <w:rFonts w:asciiTheme="minorHAnsi" w:hAnsiTheme="minorHAnsi" w:cstheme="minorHAnsi"/>
        </w:rPr>
        <w:t>zmian organizacyjnych Zamawiającego powodujących, iż wykonanie zamówienia lub jego części staje się bezprzedmiotowe i nie leży w interesie Zamawiającego,</w:t>
      </w:r>
    </w:p>
    <w:p w14:paraId="18C3A047" w14:textId="77777777" w:rsidR="00E3496C" w:rsidRPr="007F544F" w:rsidRDefault="00E3496C" w:rsidP="002F3761">
      <w:pPr>
        <w:numPr>
          <w:ilvl w:val="1"/>
          <w:numId w:val="32"/>
        </w:numPr>
        <w:spacing w:after="0" w:line="240" w:lineRule="auto"/>
        <w:ind w:right="11"/>
        <w:rPr>
          <w:rFonts w:asciiTheme="minorHAnsi" w:hAnsiTheme="minorHAnsi" w:cstheme="minorHAnsi"/>
        </w:rPr>
      </w:pPr>
      <w:r w:rsidRPr="007F544F">
        <w:rPr>
          <w:rFonts w:asciiTheme="minorHAnsi" w:hAnsiTheme="minorHAnsi" w:cstheme="minorHAnsi"/>
        </w:rPr>
        <w:t>powodujących, iż utrzymanie umowy nie leży w interesie Zamawiającego,</w:t>
      </w:r>
    </w:p>
    <w:p w14:paraId="23E88BE0" w14:textId="77777777" w:rsidR="00E3496C" w:rsidRPr="007F544F" w:rsidRDefault="00E3496C" w:rsidP="002F3761">
      <w:pPr>
        <w:numPr>
          <w:ilvl w:val="1"/>
          <w:numId w:val="32"/>
        </w:numPr>
        <w:spacing w:after="0" w:line="240" w:lineRule="auto"/>
        <w:ind w:right="11"/>
        <w:rPr>
          <w:rFonts w:asciiTheme="minorHAnsi" w:hAnsiTheme="minorHAnsi" w:cstheme="minorHAnsi"/>
        </w:rPr>
      </w:pPr>
      <w:r w:rsidRPr="007F544F">
        <w:rPr>
          <w:rFonts w:asciiTheme="minorHAnsi" w:hAnsiTheme="minorHAnsi" w:cstheme="minorHAnsi"/>
        </w:rPr>
        <w:t>działania siły wyższej lub wystąpienia wyższej konieczności,</w:t>
      </w:r>
    </w:p>
    <w:p w14:paraId="3A4A83AB" w14:textId="3BBF811F" w:rsidR="00E3496C" w:rsidRPr="007F544F" w:rsidRDefault="00E3496C" w:rsidP="002F3761">
      <w:pPr>
        <w:numPr>
          <w:ilvl w:val="1"/>
          <w:numId w:val="32"/>
        </w:numPr>
        <w:spacing w:after="0" w:line="240" w:lineRule="auto"/>
        <w:ind w:right="11"/>
        <w:rPr>
          <w:rFonts w:asciiTheme="minorHAnsi" w:hAnsiTheme="minorHAnsi" w:cstheme="minorHAnsi"/>
        </w:rPr>
      </w:pPr>
      <w:r w:rsidRPr="007F544F">
        <w:rPr>
          <w:rFonts w:asciiTheme="minorHAnsi" w:hAnsiTheme="minorHAnsi" w:cstheme="minorHAnsi"/>
        </w:rPr>
        <w:t>zmian w zakresie sposobu wykonywania zadań lub zasad funkcjonowania Zamawiającego, powodujących, iż wykonanie zamówienia lub jego części staje się bezprzedmiotowe lub zaistniała konieczność modyfikacji istotnych cech przedmiotu zamówienia.</w:t>
      </w:r>
    </w:p>
    <w:p w14:paraId="2724E4BA" w14:textId="77777777" w:rsidR="0096624F" w:rsidRPr="007F544F" w:rsidRDefault="005A0E6B" w:rsidP="002F3761">
      <w:pPr>
        <w:numPr>
          <w:ilvl w:val="0"/>
          <w:numId w:val="5"/>
        </w:numPr>
        <w:spacing w:after="0" w:line="240" w:lineRule="auto"/>
        <w:ind w:right="11" w:hanging="360"/>
        <w:rPr>
          <w:rFonts w:asciiTheme="minorHAnsi" w:hAnsiTheme="minorHAnsi" w:cstheme="minorHAnsi"/>
        </w:rPr>
      </w:pPr>
      <w:r w:rsidRPr="007F544F">
        <w:rPr>
          <w:rFonts w:asciiTheme="minorHAnsi" w:hAnsiTheme="minorHAnsi" w:cstheme="minorHAnsi"/>
        </w:rPr>
        <w:t xml:space="preserve">Zamawiający może odstąpić od umowy </w:t>
      </w:r>
      <w:r w:rsidRPr="007F544F">
        <w:rPr>
          <w:rFonts w:asciiTheme="minorHAnsi" w:hAnsiTheme="minorHAnsi" w:cstheme="minorHAnsi"/>
          <w:b/>
          <w:bCs/>
        </w:rPr>
        <w:t>w terminie 30 dni</w:t>
      </w:r>
      <w:r w:rsidRPr="007F544F">
        <w:rPr>
          <w:rFonts w:asciiTheme="minorHAnsi" w:hAnsiTheme="minorHAnsi" w:cstheme="minorHAnsi"/>
        </w:rPr>
        <w:t xml:space="preserve"> od powzięcia wiadomości o powyższych okolicznościach. W tym wypadku Wykonawca może żądać wyłącznie wynagrodzenia należnego z tytułu wykonania części umowy</w:t>
      </w:r>
      <w:r w:rsidR="0096624F" w:rsidRPr="007F544F">
        <w:rPr>
          <w:rFonts w:asciiTheme="minorHAnsi" w:hAnsiTheme="minorHAnsi" w:cstheme="minorHAnsi"/>
        </w:rPr>
        <w:t>.</w:t>
      </w:r>
    </w:p>
    <w:p w14:paraId="4D678877" w14:textId="77777777" w:rsidR="005D432B" w:rsidRPr="007F544F" w:rsidRDefault="005A0E6B" w:rsidP="002F3761">
      <w:pPr>
        <w:numPr>
          <w:ilvl w:val="0"/>
          <w:numId w:val="5"/>
        </w:numPr>
        <w:spacing w:after="0" w:line="240" w:lineRule="auto"/>
        <w:ind w:right="11" w:hanging="360"/>
        <w:rPr>
          <w:rFonts w:asciiTheme="minorHAnsi" w:hAnsiTheme="minorHAnsi" w:cstheme="minorHAnsi"/>
        </w:rPr>
      </w:pPr>
      <w:r w:rsidRPr="007F544F">
        <w:rPr>
          <w:rFonts w:asciiTheme="minorHAnsi" w:hAnsiTheme="minorHAnsi" w:cstheme="minorHAnsi"/>
        </w:rPr>
        <w:t xml:space="preserve">W przypadku przekroczenia umówionych terminów realizacji zamówień oraz naruszenia terminów, </w:t>
      </w:r>
      <w:r w:rsidR="00CA7A1B" w:rsidRPr="007F544F">
        <w:rPr>
          <w:rFonts w:asciiTheme="minorHAnsi" w:hAnsiTheme="minorHAnsi" w:cstheme="minorHAnsi"/>
        </w:rPr>
        <w:br/>
      </w:r>
      <w:r w:rsidRPr="007F544F">
        <w:rPr>
          <w:rFonts w:asciiTheme="minorHAnsi" w:hAnsiTheme="minorHAnsi" w:cstheme="minorHAnsi"/>
        </w:rPr>
        <w:t>o</w:t>
      </w:r>
      <w:r w:rsidR="005C67C6" w:rsidRPr="007F544F">
        <w:rPr>
          <w:rFonts w:asciiTheme="minorHAnsi" w:hAnsiTheme="minorHAnsi" w:cstheme="minorHAnsi"/>
        </w:rPr>
        <w:t xml:space="preserve"> </w:t>
      </w:r>
      <w:r w:rsidRPr="007F544F">
        <w:rPr>
          <w:rFonts w:asciiTheme="minorHAnsi" w:hAnsiTheme="minorHAnsi" w:cstheme="minorHAnsi"/>
        </w:rPr>
        <w:t xml:space="preserve">których mowa w § 3 o więcej niż 3 dni robocze, Zamawiający ma prawo odstąpić od umowy. </w:t>
      </w:r>
    </w:p>
    <w:p w14:paraId="0DF20A36" w14:textId="05C03408" w:rsidR="000C7376" w:rsidRPr="00D4003E" w:rsidRDefault="005A0E6B" w:rsidP="00D4003E">
      <w:pPr>
        <w:numPr>
          <w:ilvl w:val="0"/>
          <w:numId w:val="5"/>
        </w:numPr>
        <w:spacing w:after="0" w:line="240" w:lineRule="auto"/>
        <w:ind w:right="11" w:hanging="360"/>
        <w:rPr>
          <w:rFonts w:asciiTheme="minorHAnsi" w:hAnsiTheme="minorHAnsi" w:cstheme="minorHAnsi"/>
        </w:rPr>
      </w:pPr>
      <w:r w:rsidRPr="007F544F">
        <w:rPr>
          <w:rFonts w:asciiTheme="minorHAnsi" w:hAnsiTheme="minorHAnsi" w:cstheme="minorHAnsi"/>
        </w:rPr>
        <w:lastRenderedPageBreak/>
        <w:t>Zamawiający zastrzega sobie prawo złożenia oświadczenia o odstąpieniu od umowy ze skutkiem</w:t>
      </w:r>
      <w:r w:rsidR="005C67C6" w:rsidRPr="007F544F">
        <w:rPr>
          <w:rFonts w:asciiTheme="minorHAnsi" w:hAnsiTheme="minorHAnsi" w:cstheme="minorHAnsi"/>
        </w:rPr>
        <w:t xml:space="preserve"> </w:t>
      </w:r>
      <w:r w:rsidRPr="007F544F">
        <w:rPr>
          <w:rFonts w:asciiTheme="minorHAnsi" w:hAnsiTheme="minorHAnsi" w:cstheme="minorHAnsi"/>
        </w:rPr>
        <w:t>natychmiastowym, jeżeli Wykonawca nie zrealizuje w terminie 3 kolejnych zamówień złożonych przez Zamawiającego.</w:t>
      </w:r>
    </w:p>
    <w:p w14:paraId="2FB8CC88" w14:textId="70677D23" w:rsidR="005D432B" w:rsidRPr="007F544F" w:rsidRDefault="00371EB8" w:rsidP="002F3761">
      <w:pPr>
        <w:spacing w:after="120" w:line="240" w:lineRule="auto"/>
        <w:ind w:right="58"/>
        <w:jc w:val="center"/>
        <w:rPr>
          <w:rFonts w:asciiTheme="minorHAnsi" w:hAnsiTheme="minorHAnsi" w:cstheme="minorHAnsi"/>
        </w:rPr>
      </w:pPr>
      <w:r w:rsidRPr="007F544F">
        <w:rPr>
          <w:rFonts w:asciiTheme="minorHAnsi" w:hAnsiTheme="minorHAnsi" w:cstheme="minorHAnsi"/>
        </w:rPr>
        <w:t>§ 8</w:t>
      </w:r>
      <w:r w:rsidR="005A0E6B" w:rsidRPr="007F544F">
        <w:rPr>
          <w:rFonts w:asciiTheme="minorHAnsi" w:hAnsiTheme="minorHAnsi" w:cstheme="minorHAnsi"/>
        </w:rPr>
        <w:t xml:space="preserve"> </w:t>
      </w:r>
    </w:p>
    <w:p w14:paraId="5F8B5944" w14:textId="62A5F3D0" w:rsidR="005C67C6" w:rsidRPr="007F544F" w:rsidRDefault="005A0E6B" w:rsidP="002F3761">
      <w:pPr>
        <w:pStyle w:val="Akapitzlist"/>
        <w:numPr>
          <w:ilvl w:val="0"/>
          <w:numId w:val="17"/>
        </w:numPr>
        <w:spacing w:after="0" w:line="240" w:lineRule="auto"/>
        <w:ind w:right="11"/>
        <w:rPr>
          <w:rFonts w:asciiTheme="minorHAnsi" w:hAnsiTheme="minorHAnsi" w:cstheme="minorHAnsi"/>
        </w:rPr>
      </w:pPr>
      <w:bookmarkStart w:id="8" w:name="_Hlk79752654"/>
      <w:r w:rsidRPr="007F544F">
        <w:rPr>
          <w:rFonts w:asciiTheme="minorHAnsi" w:hAnsiTheme="minorHAnsi" w:cstheme="minorHAnsi"/>
        </w:rPr>
        <w:t>Zamawiający dopuszcza następujące zmiany postanowień zawartej umo</w:t>
      </w:r>
      <w:r w:rsidR="005C67C6" w:rsidRPr="007F544F">
        <w:rPr>
          <w:rFonts w:asciiTheme="minorHAnsi" w:hAnsiTheme="minorHAnsi" w:cstheme="minorHAnsi"/>
        </w:rPr>
        <w:t>wy w stosunku do treści oferty</w:t>
      </w:r>
      <w:r w:rsidR="00EF5738" w:rsidRPr="007F544F">
        <w:rPr>
          <w:rFonts w:asciiTheme="minorHAnsi" w:hAnsiTheme="minorHAnsi" w:cstheme="minorHAnsi"/>
        </w:rPr>
        <w:br/>
        <w:t>w przypadku wystąpienia okoliczności</w:t>
      </w:r>
      <w:r w:rsidR="005C67C6" w:rsidRPr="007F544F">
        <w:rPr>
          <w:rFonts w:asciiTheme="minorHAnsi" w:hAnsiTheme="minorHAnsi" w:cstheme="minorHAnsi"/>
        </w:rPr>
        <w:t>:</w:t>
      </w:r>
    </w:p>
    <w:p w14:paraId="7FEC7A10" w14:textId="6659D8C4" w:rsidR="00972AE0" w:rsidRPr="007F544F" w:rsidRDefault="00972AE0" w:rsidP="002F3761">
      <w:pPr>
        <w:pStyle w:val="Akapitzlist"/>
        <w:numPr>
          <w:ilvl w:val="0"/>
          <w:numId w:val="19"/>
        </w:numPr>
        <w:suppressAutoHyphens/>
        <w:autoSpaceDN w:val="0"/>
        <w:spacing w:after="0" w:line="240" w:lineRule="auto"/>
        <w:ind w:left="851" w:hanging="284"/>
        <w:contextualSpacing w:val="0"/>
        <w:textAlignment w:val="baseline"/>
        <w:rPr>
          <w:rFonts w:asciiTheme="minorHAnsi" w:hAnsiTheme="minorHAnsi" w:cstheme="minorHAnsi"/>
        </w:rPr>
      </w:pPr>
      <w:bookmarkStart w:id="9" w:name="_Hlk516820000"/>
      <w:r w:rsidRPr="007F544F">
        <w:rPr>
          <w:rFonts w:asciiTheme="minorHAnsi" w:hAnsiTheme="minorHAnsi" w:cstheme="minorHAnsi"/>
        </w:rPr>
        <w:t>obniżenia cen w stosunku do cen ofer</w:t>
      </w:r>
      <w:r w:rsidR="00685610" w:rsidRPr="007F544F">
        <w:rPr>
          <w:rFonts w:asciiTheme="minorHAnsi" w:hAnsiTheme="minorHAnsi" w:cstheme="minorHAnsi"/>
        </w:rPr>
        <w:t>owanych</w:t>
      </w:r>
      <w:r w:rsidRPr="007F544F">
        <w:rPr>
          <w:rFonts w:asciiTheme="minorHAnsi" w:hAnsiTheme="minorHAnsi" w:cstheme="minorHAnsi"/>
        </w:rPr>
        <w:t xml:space="preserve"> przez Wykonawcę,</w:t>
      </w:r>
    </w:p>
    <w:p w14:paraId="7CCC35C0" w14:textId="6BC7A560" w:rsidR="00F34936" w:rsidRPr="007F544F" w:rsidRDefault="00CA7A1B" w:rsidP="002F3761">
      <w:pPr>
        <w:pStyle w:val="Akapitzlist"/>
        <w:numPr>
          <w:ilvl w:val="0"/>
          <w:numId w:val="18"/>
        </w:numPr>
        <w:suppressAutoHyphens/>
        <w:autoSpaceDN w:val="0"/>
        <w:spacing w:after="0" w:line="240" w:lineRule="auto"/>
        <w:ind w:left="851" w:hanging="284"/>
        <w:textAlignment w:val="baseline"/>
        <w:rPr>
          <w:rFonts w:asciiTheme="minorHAnsi" w:hAnsiTheme="minorHAnsi" w:cstheme="minorHAnsi"/>
          <w:b/>
          <w:bCs/>
          <w:color w:val="auto"/>
        </w:rPr>
      </w:pPr>
      <w:r w:rsidRPr="007F544F">
        <w:rPr>
          <w:rFonts w:asciiTheme="minorHAnsi" w:hAnsiTheme="minorHAnsi" w:cstheme="minorHAnsi"/>
          <w:color w:val="auto"/>
        </w:rPr>
        <w:t>przedłużeni</w:t>
      </w:r>
      <w:r w:rsidR="00EF5738" w:rsidRPr="007F544F">
        <w:rPr>
          <w:rFonts w:asciiTheme="minorHAnsi" w:hAnsiTheme="minorHAnsi" w:cstheme="minorHAnsi"/>
          <w:color w:val="auto"/>
        </w:rPr>
        <w:t>a</w:t>
      </w:r>
      <w:r w:rsidRPr="007F544F">
        <w:rPr>
          <w:rFonts w:asciiTheme="minorHAnsi" w:hAnsiTheme="minorHAnsi" w:cstheme="minorHAnsi"/>
          <w:color w:val="auto"/>
        </w:rPr>
        <w:t xml:space="preserve"> terminu obow</w:t>
      </w:r>
      <w:r w:rsidR="00542BDC" w:rsidRPr="007F544F">
        <w:rPr>
          <w:rFonts w:asciiTheme="minorHAnsi" w:hAnsiTheme="minorHAnsi" w:cstheme="minorHAnsi"/>
          <w:color w:val="auto"/>
        </w:rPr>
        <w:t>iązywania umowy w związku z nie</w:t>
      </w:r>
      <w:r w:rsidRPr="007F544F">
        <w:rPr>
          <w:rFonts w:asciiTheme="minorHAnsi" w:hAnsiTheme="minorHAnsi" w:cstheme="minorHAnsi"/>
          <w:color w:val="auto"/>
        </w:rPr>
        <w:t xml:space="preserve">wyczerpaniem całości zamówienia </w:t>
      </w:r>
      <w:r w:rsidR="007E20EF" w:rsidRPr="007F544F">
        <w:rPr>
          <w:rFonts w:asciiTheme="minorHAnsi" w:hAnsiTheme="minorHAnsi" w:cstheme="minorHAnsi"/>
          <w:color w:val="auto"/>
        </w:rPr>
        <w:br/>
      </w:r>
      <w:r w:rsidRPr="007F544F">
        <w:rPr>
          <w:rFonts w:asciiTheme="minorHAnsi" w:hAnsiTheme="minorHAnsi" w:cstheme="minorHAnsi"/>
          <w:color w:val="auto"/>
        </w:rPr>
        <w:t xml:space="preserve">w częściach wskazanych przez Zamawiającego do czasu wykorzystania całości zamówienia lub </w:t>
      </w:r>
      <w:r w:rsidR="007E20EF" w:rsidRPr="007F544F">
        <w:rPr>
          <w:rFonts w:asciiTheme="minorHAnsi" w:hAnsiTheme="minorHAnsi" w:cstheme="minorHAnsi"/>
          <w:color w:val="auto"/>
        </w:rPr>
        <w:br/>
      </w:r>
      <w:r w:rsidR="00B93E0A" w:rsidRPr="007F544F">
        <w:rPr>
          <w:rFonts w:asciiTheme="minorHAnsi" w:hAnsiTheme="minorHAnsi" w:cstheme="minorHAnsi"/>
          <w:color w:val="auto"/>
        </w:rPr>
        <w:t xml:space="preserve">do czasu </w:t>
      </w:r>
      <w:r w:rsidRPr="007F544F">
        <w:rPr>
          <w:rFonts w:asciiTheme="minorHAnsi" w:hAnsiTheme="minorHAnsi" w:cstheme="minorHAnsi"/>
          <w:color w:val="auto"/>
        </w:rPr>
        <w:t xml:space="preserve">rozstrzygnięcia nowego postępowania przetargowego, </w:t>
      </w:r>
      <w:r w:rsidRPr="007F544F">
        <w:rPr>
          <w:rFonts w:asciiTheme="minorHAnsi" w:hAnsiTheme="minorHAnsi" w:cstheme="minorHAnsi"/>
          <w:b/>
          <w:bCs/>
          <w:color w:val="auto"/>
        </w:rPr>
        <w:t xml:space="preserve">nie dłużej jednak </w:t>
      </w:r>
      <w:r w:rsidR="00CA6677" w:rsidRPr="007F544F">
        <w:rPr>
          <w:rFonts w:asciiTheme="minorHAnsi" w:hAnsiTheme="minorHAnsi" w:cstheme="minorHAnsi"/>
          <w:b/>
          <w:bCs/>
          <w:color w:val="auto"/>
        </w:rPr>
        <w:t>niż o kolejn</w:t>
      </w:r>
      <w:r w:rsidR="007D3580">
        <w:rPr>
          <w:rFonts w:asciiTheme="minorHAnsi" w:hAnsiTheme="minorHAnsi" w:cstheme="minorHAnsi"/>
          <w:b/>
          <w:bCs/>
          <w:color w:val="auto"/>
        </w:rPr>
        <w:t>e</w:t>
      </w:r>
      <w:r w:rsidR="00D032FC">
        <w:rPr>
          <w:rFonts w:asciiTheme="minorHAnsi" w:hAnsiTheme="minorHAnsi" w:cstheme="minorHAnsi"/>
          <w:b/>
          <w:bCs/>
          <w:color w:val="auto"/>
        </w:rPr>
        <w:t xml:space="preserve"> 3</w:t>
      </w:r>
      <w:r w:rsidR="00CA6677" w:rsidRPr="007F544F">
        <w:rPr>
          <w:rFonts w:asciiTheme="minorHAnsi" w:hAnsiTheme="minorHAnsi" w:cstheme="minorHAnsi"/>
          <w:b/>
          <w:bCs/>
          <w:color w:val="auto"/>
        </w:rPr>
        <w:t xml:space="preserve">  miesiąc</w:t>
      </w:r>
      <w:r w:rsidR="00D032FC">
        <w:rPr>
          <w:rFonts w:asciiTheme="minorHAnsi" w:hAnsiTheme="minorHAnsi" w:cstheme="minorHAnsi"/>
          <w:b/>
          <w:bCs/>
          <w:color w:val="auto"/>
        </w:rPr>
        <w:t>e</w:t>
      </w:r>
      <w:r w:rsidR="00F34936" w:rsidRPr="007F544F">
        <w:rPr>
          <w:rFonts w:asciiTheme="minorHAnsi" w:hAnsiTheme="minorHAnsi" w:cstheme="minorHAnsi"/>
          <w:b/>
          <w:bCs/>
          <w:color w:val="auto"/>
        </w:rPr>
        <w:t>,</w:t>
      </w:r>
    </w:p>
    <w:p w14:paraId="7898E042" w14:textId="681AE536" w:rsidR="003F6CBB" w:rsidRPr="007F544F" w:rsidRDefault="00177C99" w:rsidP="002F3761">
      <w:pPr>
        <w:pStyle w:val="Akapitzlist"/>
        <w:numPr>
          <w:ilvl w:val="0"/>
          <w:numId w:val="18"/>
        </w:numPr>
        <w:suppressAutoHyphens/>
        <w:autoSpaceDN w:val="0"/>
        <w:spacing w:after="0" w:line="240" w:lineRule="auto"/>
        <w:ind w:left="851" w:hanging="284"/>
        <w:textAlignment w:val="baseline"/>
        <w:rPr>
          <w:rFonts w:asciiTheme="minorHAnsi" w:hAnsiTheme="minorHAnsi" w:cstheme="minorHAnsi"/>
          <w:b/>
          <w:bCs/>
        </w:rPr>
      </w:pPr>
      <w:r w:rsidRPr="007F544F">
        <w:rPr>
          <w:rFonts w:asciiTheme="minorHAnsi" w:hAnsiTheme="minorHAnsi" w:cstheme="minorHAnsi"/>
        </w:rPr>
        <w:t>zmianę numeru katalogowego produktu lub nazwy własnej produktu</w:t>
      </w:r>
      <w:r w:rsidR="00F30832" w:rsidRPr="007F544F">
        <w:rPr>
          <w:rFonts w:asciiTheme="minorHAnsi" w:hAnsiTheme="minorHAnsi" w:cstheme="minorHAnsi"/>
        </w:rPr>
        <w:t>,</w:t>
      </w:r>
    </w:p>
    <w:p w14:paraId="2272E35B" w14:textId="320BF628" w:rsidR="00177C99" w:rsidRPr="007F544F" w:rsidRDefault="00177C99" w:rsidP="002F3761">
      <w:pPr>
        <w:pStyle w:val="Akapitzlist"/>
        <w:numPr>
          <w:ilvl w:val="0"/>
          <w:numId w:val="18"/>
        </w:numPr>
        <w:spacing w:before="120" w:after="80" w:line="240" w:lineRule="auto"/>
        <w:ind w:left="851" w:hanging="284"/>
        <w:rPr>
          <w:rFonts w:asciiTheme="minorHAnsi" w:hAnsiTheme="minorHAnsi" w:cstheme="minorHAnsi"/>
          <w:color w:val="auto"/>
        </w:rPr>
      </w:pPr>
      <w:r w:rsidRPr="007F544F">
        <w:rPr>
          <w:rFonts w:asciiTheme="minorHAnsi" w:hAnsiTheme="minorHAnsi" w:cstheme="minorHAnsi"/>
        </w:rPr>
        <w:t>zmianę limitów ilościowych zamawianych wyrobów w stosunku do określonych w poszczególnych pozycjach przedmiotu zamówienia, zarówno „na plus” jak i „na minus”, bez zmian wartości brutto zamówienia, będącego przedmiotem umowy i wyszczególnionego w Załączniku nr 1 do niniejszej umowy.</w:t>
      </w:r>
      <w:r w:rsidR="00E373AA">
        <w:rPr>
          <w:rFonts w:asciiTheme="minorHAnsi" w:hAnsiTheme="minorHAnsi" w:cstheme="minorHAnsi"/>
        </w:rPr>
        <w:t xml:space="preserve"> </w:t>
      </w:r>
      <w:r w:rsidR="00E373AA" w:rsidRPr="00E373AA">
        <w:rPr>
          <w:rFonts w:asciiTheme="minorHAnsi" w:hAnsiTheme="minorHAnsi" w:cstheme="minorHAnsi"/>
          <w:b/>
        </w:rPr>
        <w:t xml:space="preserve">Zamawiający wystosuje do Wykonawcy pismo informujące go o </w:t>
      </w:r>
      <w:r w:rsidR="00087C9A">
        <w:rPr>
          <w:rFonts w:asciiTheme="minorHAnsi" w:hAnsiTheme="minorHAnsi" w:cstheme="minorHAnsi"/>
          <w:b/>
        </w:rPr>
        <w:t>zmianie limitów</w:t>
      </w:r>
      <w:r w:rsidR="00E373AA" w:rsidRPr="00E373AA">
        <w:rPr>
          <w:rFonts w:asciiTheme="minorHAnsi" w:hAnsiTheme="minorHAnsi" w:cstheme="minorHAnsi"/>
          <w:b/>
        </w:rPr>
        <w:t>, które Wykonawca zatwierdza.</w:t>
      </w:r>
    </w:p>
    <w:bookmarkEnd w:id="9"/>
    <w:p w14:paraId="76889698" w14:textId="255922A2" w:rsidR="005D432B" w:rsidRPr="007F544F" w:rsidRDefault="005A0E6B" w:rsidP="002F3761">
      <w:pPr>
        <w:pStyle w:val="Akapitzlist"/>
        <w:numPr>
          <w:ilvl w:val="0"/>
          <w:numId w:val="17"/>
        </w:numPr>
        <w:spacing w:after="0" w:line="240" w:lineRule="auto"/>
        <w:ind w:right="11"/>
        <w:rPr>
          <w:rFonts w:asciiTheme="minorHAnsi" w:hAnsiTheme="minorHAnsi" w:cstheme="minorHAnsi"/>
        </w:rPr>
      </w:pPr>
      <w:r w:rsidRPr="007F544F">
        <w:rPr>
          <w:rFonts w:asciiTheme="minorHAnsi" w:hAnsiTheme="minorHAnsi" w:cstheme="minorHAnsi"/>
        </w:rPr>
        <w:t>Zmiany określone w ust. 1 nie mogą skutkować wzrostem ceny jednostkowej oraz wzrostem wartości</w:t>
      </w:r>
      <w:r w:rsidR="005C67C6" w:rsidRPr="007F544F">
        <w:rPr>
          <w:rFonts w:asciiTheme="minorHAnsi" w:hAnsiTheme="minorHAnsi" w:cstheme="minorHAnsi"/>
        </w:rPr>
        <w:t xml:space="preserve"> </w:t>
      </w:r>
      <w:r w:rsidRPr="007F544F">
        <w:rPr>
          <w:rFonts w:asciiTheme="minorHAnsi" w:hAnsiTheme="minorHAnsi" w:cstheme="minorHAnsi"/>
        </w:rPr>
        <w:t>umowy</w:t>
      </w:r>
      <w:r w:rsidR="00C45809" w:rsidRPr="007F544F">
        <w:rPr>
          <w:rFonts w:asciiTheme="minorHAnsi" w:hAnsiTheme="minorHAnsi" w:cstheme="minorHAnsi"/>
        </w:rPr>
        <w:t xml:space="preserve"> </w:t>
      </w:r>
      <w:r w:rsidRPr="007F544F">
        <w:rPr>
          <w:rFonts w:asciiTheme="minorHAnsi" w:hAnsiTheme="minorHAnsi" w:cstheme="minorHAnsi"/>
        </w:rPr>
        <w:t>i nie mogą być niekorzystne dla Zamawiającego.</w:t>
      </w:r>
    </w:p>
    <w:p w14:paraId="71210401" w14:textId="49D65635" w:rsidR="002C20AF" w:rsidRDefault="005A0E6B" w:rsidP="002F3761">
      <w:pPr>
        <w:pStyle w:val="Akapitzlist"/>
        <w:numPr>
          <w:ilvl w:val="0"/>
          <w:numId w:val="17"/>
        </w:numPr>
        <w:spacing w:after="0" w:line="240" w:lineRule="auto"/>
        <w:ind w:right="11"/>
        <w:rPr>
          <w:rFonts w:asciiTheme="minorHAnsi" w:hAnsiTheme="minorHAnsi" w:cstheme="minorHAnsi"/>
        </w:rPr>
      </w:pPr>
      <w:r w:rsidRPr="007F544F">
        <w:rPr>
          <w:rFonts w:asciiTheme="minorHAnsi" w:hAnsiTheme="minorHAnsi" w:cstheme="minorHAnsi"/>
        </w:rPr>
        <w:t>Wprowadzenie zmian ok</w:t>
      </w:r>
      <w:r w:rsidR="00171EFC" w:rsidRPr="007F544F">
        <w:rPr>
          <w:rFonts w:asciiTheme="minorHAnsi" w:hAnsiTheme="minorHAnsi" w:cstheme="minorHAnsi"/>
        </w:rPr>
        <w:t xml:space="preserve">reślonych w </w:t>
      </w:r>
      <w:r w:rsidR="00542BDC" w:rsidRPr="007F544F">
        <w:rPr>
          <w:rFonts w:asciiTheme="minorHAnsi" w:hAnsiTheme="minorHAnsi" w:cstheme="minorHAnsi"/>
        </w:rPr>
        <w:t xml:space="preserve">§ 8 </w:t>
      </w:r>
      <w:r w:rsidR="00171EFC" w:rsidRPr="007F544F">
        <w:rPr>
          <w:rFonts w:asciiTheme="minorHAnsi" w:hAnsiTheme="minorHAnsi" w:cstheme="minorHAnsi"/>
        </w:rPr>
        <w:t>ust. 1 pkt</w:t>
      </w:r>
      <w:r w:rsidR="00D556FD" w:rsidRPr="007F544F">
        <w:rPr>
          <w:rFonts w:asciiTheme="minorHAnsi" w:hAnsiTheme="minorHAnsi" w:cstheme="minorHAnsi"/>
        </w:rPr>
        <w:t xml:space="preserve"> </w:t>
      </w:r>
      <w:r w:rsidR="003477D5">
        <w:rPr>
          <w:rFonts w:asciiTheme="minorHAnsi" w:hAnsiTheme="minorHAnsi" w:cstheme="minorHAnsi"/>
        </w:rPr>
        <w:t>b</w:t>
      </w:r>
      <w:r w:rsidR="005E33A3" w:rsidRPr="007F544F">
        <w:rPr>
          <w:rFonts w:asciiTheme="minorHAnsi" w:hAnsiTheme="minorHAnsi" w:cstheme="minorHAnsi"/>
        </w:rPr>
        <w:t>)</w:t>
      </w:r>
      <w:r w:rsidR="009F7D11" w:rsidRPr="007F544F">
        <w:rPr>
          <w:rFonts w:asciiTheme="minorHAnsi" w:hAnsiTheme="minorHAnsi" w:cstheme="minorHAnsi"/>
        </w:rPr>
        <w:t xml:space="preserve"> </w:t>
      </w:r>
      <w:r w:rsidR="003477D5">
        <w:rPr>
          <w:rFonts w:asciiTheme="minorHAnsi" w:hAnsiTheme="minorHAnsi" w:cstheme="minorHAnsi"/>
        </w:rPr>
        <w:t xml:space="preserve">i c) </w:t>
      </w:r>
      <w:r w:rsidRPr="007F544F">
        <w:rPr>
          <w:rFonts w:asciiTheme="minorHAnsi" w:hAnsiTheme="minorHAnsi" w:cstheme="minorHAnsi"/>
        </w:rPr>
        <w:t>wymaga konieczności zmiany</w:t>
      </w:r>
      <w:r w:rsidR="005E33A3" w:rsidRPr="007F544F">
        <w:rPr>
          <w:rFonts w:asciiTheme="minorHAnsi" w:hAnsiTheme="minorHAnsi" w:cstheme="minorHAnsi"/>
        </w:rPr>
        <w:t xml:space="preserve"> </w:t>
      </w:r>
      <w:r w:rsidRPr="007F544F">
        <w:rPr>
          <w:rFonts w:asciiTheme="minorHAnsi" w:hAnsiTheme="minorHAnsi" w:cstheme="minorHAnsi"/>
        </w:rPr>
        <w:t xml:space="preserve">i sporządzenia aneksu do umowy. </w:t>
      </w:r>
      <w:r w:rsidR="002C20AF" w:rsidRPr="007F544F">
        <w:rPr>
          <w:rFonts w:asciiTheme="minorHAnsi" w:hAnsiTheme="minorHAnsi" w:cstheme="minorHAnsi"/>
        </w:rPr>
        <w:t>Wprowadzenie zmian określonych</w:t>
      </w:r>
      <w:r w:rsidR="00542BDC" w:rsidRPr="007F544F">
        <w:rPr>
          <w:rFonts w:asciiTheme="minorHAnsi" w:hAnsiTheme="minorHAnsi" w:cstheme="minorHAnsi"/>
        </w:rPr>
        <w:t xml:space="preserve"> w</w:t>
      </w:r>
      <w:r w:rsidR="002C20AF" w:rsidRPr="007F544F">
        <w:rPr>
          <w:rFonts w:asciiTheme="minorHAnsi" w:hAnsiTheme="minorHAnsi" w:cstheme="minorHAnsi"/>
        </w:rPr>
        <w:t xml:space="preserve"> </w:t>
      </w:r>
      <w:r w:rsidR="00542BDC" w:rsidRPr="007F544F">
        <w:rPr>
          <w:rFonts w:asciiTheme="minorHAnsi" w:hAnsiTheme="minorHAnsi" w:cstheme="minorHAnsi"/>
        </w:rPr>
        <w:t xml:space="preserve">§ </w:t>
      </w:r>
      <w:r w:rsidR="00D556FD" w:rsidRPr="007F544F">
        <w:rPr>
          <w:rFonts w:asciiTheme="minorHAnsi" w:hAnsiTheme="minorHAnsi" w:cstheme="minorHAnsi"/>
        </w:rPr>
        <w:t>8</w:t>
      </w:r>
      <w:r w:rsidR="00542BDC" w:rsidRPr="007F544F">
        <w:rPr>
          <w:rFonts w:asciiTheme="minorHAnsi" w:hAnsiTheme="minorHAnsi" w:cstheme="minorHAnsi"/>
        </w:rPr>
        <w:t xml:space="preserve"> ust. </w:t>
      </w:r>
      <w:r w:rsidR="00D556FD" w:rsidRPr="007F544F">
        <w:rPr>
          <w:rFonts w:asciiTheme="minorHAnsi" w:hAnsiTheme="minorHAnsi" w:cstheme="minorHAnsi"/>
        </w:rPr>
        <w:t xml:space="preserve">1 pkt </w:t>
      </w:r>
      <w:r w:rsidR="003477D5">
        <w:rPr>
          <w:rFonts w:asciiTheme="minorHAnsi" w:hAnsiTheme="minorHAnsi" w:cstheme="minorHAnsi"/>
        </w:rPr>
        <w:t>d</w:t>
      </w:r>
      <w:r w:rsidR="00D556FD" w:rsidRPr="007F544F">
        <w:rPr>
          <w:rFonts w:asciiTheme="minorHAnsi" w:hAnsiTheme="minorHAnsi" w:cstheme="minorHAnsi"/>
        </w:rPr>
        <w:t xml:space="preserve">) </w:t>
      </w:r>
      <w:bookmarkStart w:id="10" w:name="_Hlk225491889"/>
      <w:r w:rsidR="00542BDC" w:rsidRPr="007F544F">
        <w:rPr>
          <w:rFonts w:asciiTheme="minorHAnsi" w:hAnsiTheme="minorHAnsi" w:cstheme="minorHAnsi"/>
        </w:rPr>
        <w:t xml:space="preserve">oraz § </w:t>
      </w:r>
      <w:r w:rsidR="00D556FD" w:rsidRPr="007F544F">
        <w:rPr>
          <w:rFonts w:asciiTheme="minorHAnsi" w:hAnsiTheme="minorHAnsi" w:cstheme="minorHAnsi"/>
        </w:rPr>
        <w:t xml:space="preserve">1 </w:t>
      </w:r>
      <w:r w:rsidR="002C20AF" w:rsidRPr="007F544F">
        <w:rPr>
          <w:rFonts w:asciiTheme="minorHAnsi" w:hAnsiTheme="minorHAnsi" w:cstheme="minorHAnsi"/>
        </w:rPr>
        <w:t xml:space="preserve">ust. </w:t>
      </w:r>
      <w:r w:rsidR="003477D5">
        <w:rPr>
          <w:rFonts w:asciiTheme="minorHAnsi" w:hAnsiTheme="minorHAnsi" w:cstheme="minorHAnsi"/>
        </w:rPr>
        <w:t>8</w:t>
      </w:r>
      <w:r w:rsidR="005E33A3" w:rsidRPr="007F544F">
        <w:rPr>
          <w:rFonts w:asciiTheme="minorHAnsi" w:hAnsiTheme="minorHAnsi" w:cstheme="minorHAnsi"/>
        </w:rPr>
        <w:t xml:space="preserve"> </w:t>
      </w:r>
      <w:bookmarkEnd w:id="10"/>
      <w:r w:rsidR="002C20AF" w:rsidRPr="007F544F">
        <w:rPr>
          <w:rFonts w:asciiTheme="minorHAnsi" w:hAnsiTheme="minorHAnsi" w:cstheme="minorHAnsi"/>
        </w:rPr>
        <w:t>wymaga pisemnego porozumienia stron bez konieczności sporządzenia aneksu. Zmiany będą obowiązywały od dnia podpisania aneksu do umowy lub od pisemnego porozumienia stron do końca obowiązywania umowy (lub podpisania kolejnego aneksu lub zawarci</w:t>
      </w:r>
      <w:r w:rsidR="00542BDC" w:rsidRPr="007F544F">
        <w:rPr>
          <w:rFonts w:asciiTheme="minorHAnsi" w:hAnsiTheme="minorHAnsi" w:cstheme="minorHAnsi"/>
        </w:rPr>
        <w:t>a</w:t>
      </w:r>
      <w:r w:rsidR="002C20AF" w:rsidRPr="007F544F">
        <w:rPr>
          <w:rFonts w:asciiTheme="minorHAnsi" w:hAnsiTheme="minorHAnsi" w:cstheme="minorHAnsi"/>
        </w:rPr>
        <w:t xml:space="preserve"> porozumienia wprowadzającego zmianę).</w:t>
      </w:r>
    </w:p>
    <w:p w14:paraId="62DB9E1E" w14:textId="77777777" w:rsidR="00254EFE" w:rsidRPr="00254EFE" w:rsidRDefault="00254EFE" w:rsidP="002F3761">
      <w:pPr>
        <w:numPr>
          <w:ilvl w:val="0"/>
          <w:numId w:val="33"/>
        </w:numPr>
        <w:spacing w:after="0" w:line="240" w:lineRule="auto"/>
        <w:ind w:left="284" w:right="11" w:hanging="294"/>
        <w:contextualSpacing/>
        <w:rPr>
          <w:rFonts w:ascii="Calibri" w:hAnsi="Calibri" w:cs="Calibri"/>
        </w:rPr>
      </w:pPr>
      <w:r w:rsidRPr="00254EFE">
        <w:rPr>
          <w:rFonts w:ascii="Calibri" w:eastAsia="Garamond" w:hAnsi="Calibri" w:cs="Calibri"/>
        </w:rPr>
        <w:t>Zamawiający przewiduje możliwość zmiany wysokości wynagrodzenia Wykonawcy we wskazanych niżej przypadkach, z zastrzeżeniem, iż zmiany te będą miały wpływ na koszty wykonania umowy:</w:t>
      </w:r>
    </w:p>
    <w:p w14:paraId="1E4DC33C" w14:textId="77777777" w:rsidR="00254EFE" w:rsidRPr="00254EFE" w:rsidRDefault="00254EFE" w:rsidP="002F3761">
      <w:pPr>
        <w:numPr>
          <w:ilvl w:val="0"/>
          <w:numId w:val="34"/>
        </w:numPr>
        <w:suppressAutoHyphens/>
        <w:autoSpaceDN w:val="0"/>
        <w:spacing w:after="0" w:line="240" w:lineRule="auto"/>
        <w:ind w:left="567" w:hanging="283"/>
        <w:rPr>
          <w:rFonts w:ascii="Calibri" w:eastAsia="Garamond" w:hAnsi="Calibri" w:cs="Calibri"/>
        </w:rPr>
      </w:pPr>
      <w:r w:rsidRPr="00254EFE">
        <w:rPr>
          <w:rFonts w:ascii="Calibri" w:eastAsia="Garamond" w:hAnsi="Calibri" w:cs="Calibri"/>
        </w:rPr>
        <w:t>zmiany stawki podatku od towarów i usług,</w:t>
      </w:r>
    </w:p>
    <w:p w14:paraId="2847A293" w14:textId="77777777" w:rsidR="00254EFE" w:rsidRPr="00254EFE" w:rsidRDefault="00254EFE" w:rsidP="002F3761">
      <w:pPr>
        <w:numPr>
          <w:ilvl w:val="0"/>
          <w:numId w:val="35"/>
        </w:numPr>
        <w:suppressAutoHyphens/>
        <w:autoSpaceDN w:val="0"/>
        <w:spacing w:after="0" w:line="240" w:lineRule="auto"/>
        <w:ind w:left="851" w:hanging="284"/>
        <w:contextualSpacing/>
        <w:rPr>
          <w:rFonts w:ascii="Calibri" w:eastAsia="Garamond" w:hAnsi="Calibri" w:cs="Calibri"/>
          <w:i/>
        </w:rPr>
      </w:pPr>
      <w:r w:rsidRPr="00254EFE">
        <w:rPr>
          <w:rFonts w:ascii="Calibri" w:eastAsia="Garamond" w:hAnsi="Calibri" w:cs="Calibri"/>
          <w:i/>
        </w:rPr>
        <w:t>Wykonawca uprawniony jest do złożenia Zamawiającemu pisemnego wniosku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5F34A9B5" w14:textId="77777777" w:rsidR="00254EFE" w:rsidRPr="00254EFE" w:rsidRDefault="00254EFE" w:rsidP="002F3761">
      <w:pPr>
        <w:numPr>
          <w:ilvl w:val="0"/>
          <w:numId w:val="34"/>
        </w:numPr>
        <w:suppressAutoHyphens/>
        <w:autoSpaceDN w:val="0"/>
        <w:spacing w:after="0" w:line="240" w:lineRule="auto"/>
        <w:ind w:left="567" w:hanging="283"/>
        <w:rPr>
          <w:rFonts w:ascii="Calibri" w:eastAsia="Garamond" w:hAnsi="Calibri" w:cs="Calibri"/>
        </w:rPr>
      </w:pPr>
      <w:r w:rsidRPr="00254EFE">
        <w:rPr>
          <w:rFonts w:ascii="Calibri" w:eastAsia="Garamond" w:hAnsi="Calibri" w:cs="Calibri"/>
        </w:rPr>
        <w:t>zmiany wysokości minimalnego wynagrodzenia za pracę albo wysokości minimalnej stawki godzinowej, ustalonych na podstawie ustawy z dnia 10 października 2002 r. o minimalnym wynagrodzeniu za pracę,</w:t>
      </w:r>
    </w:p>
    <w:p w14:paraId="025F6976" w14:textId="77777777" w:rsidR="00254EFE" w:rsidRPr="00254EFE" w:rsidRDefault="00254EFE" w:rsidP="002F3761">
      <w:pPr>
        <w:numPr>
          <w:ilvl w:val="0"/>
          <w:numId w:val="36"/>
        </w:numPr>
        <w:suppressAutoHyphens/>
        <w:autoSpaceDN w:val="0"/>
        <w:spacing w:after="0" w:line="240" w:lineRule="auto"/>
        <w:ind w:left="851" w:hanging="284"/>
        <w:contextualSpacing/>
        <w:rPr>
          <w:rFonts w:ascii="Calibri" w:eastAsia="Garamond" w:hAnsi="Calibri" w:cs="Calibri"/>
          <w:i/>
        </w:rPr>
      </w:pPr>
      <w:r w:rsidRPr="00254EFE">
        <w:rPr>
          <w:rFonts w:ascii="Calibri" w:eastAsia="Garamond" w:hAnsi="Calibri" w:cs="Calibri"/>
          <w:i/>
        </w:rPr>
        <w:t>Wykonawca jest uprawniony do złożenia Zamawiającemu pisemnego wniosku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może obejmować jedynie dodatkowe koszty realizacji umowy, które Wykonawca obowiązkowo ponosi w związku z podwyższeniem wysokości płacy minimalnej. Zamawiający oświadcza, że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215D8C24" w14:textId="77777777" w:rsidR="00254EFE" w:rsidRPr="00254EFE" w:rsidRDefault="00254EFE" w:rsidP="002F3761">
      <w:pPr>
        <w:numPr>
          <w:ilvl w:val="0"/>
          <w:numId w:val="34"/>
        </w:numPr>
        <w:suppressAutoHyphens/>
        <w:autoSpaceDN w:val="0"/>
        <w:spacing w:after="0" w:line="240" w:lineRule="auto"/>
        <w:ind w:left="567" w:hanging="283"/>
        <w:rPr>
          <w:rFonts w:ascii="Calibri" w:eastAsia="Garamond" w:hAnsi="Calibri" w:cs="Calibri"/>
        </w:rPr>
      </w:pPr>
      <w:r w:rsidRPr="00254EFE">
        <w:rPr>
          <w:rFonts w:ascii="Calibri" w:eastAsia="Garamond" w:hAnsi="Calibri" w:cs="Calibri"/>
        </w:rPr>
        <w:t>zmiany zasad podlegania ubezpieczeniom społecznym lub ubezpieczeniu zdrowotnemu lub wysokości stawki składki na ubezpieczenia społeczne lub ubezpieczenie zdrowotne,</w:t>
      </w:r>
    </w:p>
    <w:p w14:paraId="1CD6045E" w14:textId="4298BDC6" w:rsidR="00254EFE" w:rsidRPr="00254EFE" w:rsidRDefault="00254EFE" w:rsidP="002F3761">
      <w:pPr>
        <w:numPr>
          <w:ilvl w:val="0"/>
          <w:numId w:val="37"/>
        </w:numPr>
        <w:suppressAutoHyphens/>
        <w:autoSpaceDN w:val="0"/>
        <w:spacing w:after="0" w:line="240" w:lineRule="auto"/>
        <w:ind w:left="851" w:hanging="284"/>
        <w:contextualSpacing/>
        <w:rPr>
          <w:rFonts w:ascii="Calibri" w:eastAsia="Garamond" w:hAnsi="Calibri" w:cs="Calibri"/>
          <w:i/>
        </w:rPr>
      </w:pPr>
      <w:r w:rsidRPr="00254EFE">
        <w:rPr>
          <w:rFonts w:ascii="Calibri" w:eastAsia="Garamond" w:hAnsi="Calibri" w:cs="Calibri"/>
          <w:i/>
        </w:rPr>
        <w:t xml:space="preserve">Wykonawca jest uprawniony do złożenia Zamawiającemu pisemnego wniosku o zmianę umowy w zakresie płatności wynikających z faktur wystawionych po zmianie zasad podlegania ubezpieczeniom społecznym lub ubezpieczeniu zdrowotnemu lub wysokości składki na </w:t>
      </w:r>
      <w:r w:rsidRPr="00254EFE">
        <w:rPr>
          <w:rFonts w:ascii="Calibri" w:eastAsia="Garamond" w:hAnsi="Calibri" w:cs="Calibri"/>
          <w:i/>
        </w:rPr>
        <w:lastRenderedPageBreak/>
        <w:t xml:space="preserve">ubezpieczenia społeczne lub ubezpieczenie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00656BB8">
        <w:rPr>
          <w:rFonts w:ascii="Calibri" w:eastAsia="Garamond" w:hAnsi="Calibri" w:cs="Calibri"/>
          <w:i/>
        </w:rPr>
        <w:t>4</w:t>
      </w:r>
      <w:r w:rsidRPr="00254EFE">
        <w:rPr>
          <w:rFonts w:ascii="Calibri" w:eastAsia="Garamond" w:hAnsi="Calibri" w:cs="Calibri"/>
          <w:i/>
        </w:rPr>
        <w:t xml:space="preserve"> lit. c) niniejszego paragrafu na kalkulację wynagrodzenia. Wniosek może obejmować jedynie dodatkowe koszty realizacji umowy, które Wykonawca obowiązkowo ponosi w związku ze zmianą zasad, o których mowa w ust. </w:t>
      </w:r>
      <w:r w:rsidR="00656BB8">
        <w:rPr>
          <w:rFonts w:ascii="Calibri" w:eastAsia="Garamond" w:hAnsi="Calibri" w:cs="Calibri"/>
          <w:i/>
        </w:rPr>
        <w:t>4</w:t>
      </w:r>
      <w:r w:rsidRPr="00254EFE">
        <w:rPr>
          <w:rFonts w:ascii="Calibri" w:eastAsia="Garamond" w:hAnsi="Calibri" w:cs="Calibri"/>
          <w:i/>
        </w:rPr>
        <w:t xml:space="preserve"> lit. c) niniejszego paragrafu.</w:t>
      </w:r>
    </w:p>
    <w:p w14:paraId="597258F9" w14:textId="77777777" w:rsidR="00254EFE" w:rsidRPr="00254EFE" w:rsidRDefault="00254EFE" w:rsidP="002F3761">
      <w:pPr>
        <w:numPr>
          <w:ilvl w:val="0"/>
          <w:numId w:val="34"/>
        </w:numPr>
        <w:suppressAutoHyphens/>
        <w:autoSpaceDN w:val="0"/>
        <w:spacing w:after="0" w:line="240" w:lineRule="auto"/>
        <w:ind w:left="567" w:hanging="283"/>
        <w:rPr>
          <w:rFonts w:ascii="Calibri" w:eastAsia="Garamond" w:hAnsi="Calibri" w:cs="Calibri"/>
        </w:rPr>
      </w:pPr>
      <w:r w:rsidRPr="00254EFE">
        <w:rPr>
          <w:rFonts w:ascii="Calibri" w:eastAsia="Garamond" w:hAnsi="Calibri" w:cs="Calibri"/>
        </w:rPr>
        <w:t xml:space="preserve">zmiany zasad gromadzenia i wysokości wpłat do pracowniczych planów kapitałowych, </w:t>
      </w:r>
      <w:r w:rsidRPr="00254EFE">
        <w:rPr>
          <w:rFonts w:ascii="Calibri" w:eastAsia="Garamond" w:hAnsi="Calibri" w:cs="Calibri"/>
        </w:rPr>
        <w:br/>
        <w:t xml:space="preserve">o których mowa w ustawie z dnia 4 października 2018 r. o pracowniczych planach kapitałowych </w:t>
      </w:r>
    </w:p>
    <w:p w14:paraId="12CC2599" w14:textId="46A7E4DC" w:rsidR="00254EFE" w:rsidRPr="00254EFE" w:rsidRDefault="00254EFE" w:rsidP="002F3761">
      <w:pPr>
        <w:numPr>
          <w:ilvl w:val="0"/>
          <w:numId w:val="38"/>
        </w:numPr>
        <w:suppressAutoHyphens/>
        <w:autoSpaceDN w:val="0"/>
        <w:spacing w:after="0" w:line="240" w:lineRule="auto"/>
        <w:ind w:left="851" w:hanging="284"/>
        <w:contextualSpacing/>
        <w:rPr>
          <w:rFonts w:ascii="Calibri" w:eastAsia="Garamond" w:hAnsi="Calibri" w:cs="Calibri"/>
          <w:i/>
        </w:rPr>
      </w:pPr>
      <w:r w:rsidRPr="00254EFE">
        <w:rPr>
          <w:rFonts w:ascii="Calibri" w:eastAsia="Garamond" w:hAnsi="Calibri" w:cs="Calibri"/>
          <w:i/>
        </w:rPr>
        <w:t xml:space="preserve">Wykonawca jest uprawniony do złożenia Zamawiającemu pisemnego wniosku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00656BB8">
        <w:rPr>
          <w:rFonts w:ascii="Calibri" w:eastAsia="Garamond" w:hAnsi="Calibri" w:cs="Calibri"/>
          <w:i/>
        </w:rPr>
        <w:t>4</w:t>
      </w:r>
      <w:r w:rsidRPr="00254EFE">
        <w:rPr>
          <w:rFonts w:ascii="Calibri" w:eastAsia="Garamond" w:hAnsi="Calibri" w:cs="Calibri"/>
          <w:i/>
        </w:rPr>
        <w:t xml:space="preserve"> lit. d) niniejszego paragrafu na kalkulację wynagrodzenia. Wniosek może obejmować jedynie dodatkowe koszty realizacji Umowy, które Wykonawca obowiązkowo ponosi w związku ze zmianą zasad, o których mowa w ust. </w:t>
      </w:r>
      <w:r w:rsidR="00656BB8">
        <w:rPr>
          <w:rFonts w:ascii="Calibri" w:eastAsia="Garamond" w:hAnsi="Calibri" w:cs="Calibri"/>
          <w:i/>
        </w:rPr>
        <w:t>4</w:t>
      </w:r>
      <w:r w:rsidRPr="00254EFE">
        <w:rPr>
          <w:rFonts w:ascii="Calibri" w:eastAsia="Garamond" w:hAnsi="Calibri" w:cs="Calibri"/>
          <w:i/>
        </w:rPr>
        <w:t xml:space="preserve"> lit. d) niniejszego paragrafu.</w:t>
      </w:r>
    </w:p>
    <w:p w14:paraId="3CCB0997" w14:textId="637A4035" w:rsidR="00254EFE" w:rsidRPr="00254EFE" w:rsidRDefault="00254EFE" w:rsidP="002F3761">
      <w:pPr>
        <w:numPr>
          <w:ilvl w:val="0"/>
          <w:numId w:val="34"/>
        </w:numPr>
        <w:suppressAutoHyphens/>
        <w:autoSpaceDN w:val="0"/>
        <w:spacing w:after="0" w:line="240" w:lineRule="auto"/>
        <w:ind w:left="567" w:hanging="283"/>
        <w:rPr>
          <w:rFonts w:ascii="Calibri" w:eastAsia="Garamond" w:hAnsi="Calibri" w:cs="Calibri"/>
        </w:rPr>
      </w:pPr>
      <w:r w:rsidRPr="00254EFE">
        <w:rPr>
          <w:rFonts w:ascii="Calibri" w:eastAsia="Garamond" w:hAnsi="Calibri" w:cs="Calibri"/>
        </w:rPr>
        <w:t xml:space="preserve">zmiany cen materiałów lub kosztów związanych z realizacją zamówienia w sytuacji ich wzrostu </w:t>
      </w:r>
      <w:r w:rsidRPr="00254EFE">
        <w:rPr>
          <w:rFonts w:ascii="Calibri" w:eastAsia="Garamond" w:hAnsi="Calibri" w:cs="Calibri"/>
        </w:rPr>
        <w:br/>
        <w:t>o 5% w stosunku do cen i kosztów związanych z realizacją zamówienia ustalonych na dzień podpisania umowy. Na Wykonawcy spoczywa obowiązek wykazania okoliczności skutkujących koniecznością zmiany cen materiałów lub kosztów związanych z realizacją zamówienia.</w:t>
      </w:r>
    </w:p>
    <w:p w14:paraId="543BC9BC" w14:textId="2C23323E" w:rsidR="00254EFE" w:rsidRPr="00254EFE" w:rsidRDefault="00254EFE" w:rsidP="002F3761">
      <w:pPr>
        <w:numPr>
          <w:ilvl w:val="0"/>
          <w:numId w:val="39"/>
        </w:numPr>
        <w:suppressAutoHyphens/>
        <w:autoSpaceDN w:val="0"/>
        <w:spacing w:after="0" w:line="240" w:lineRule="auto"/>
        <w:ind w:left="284" w:hanging="295"/>
        <w:contextualSpacing/>
        <w:rPr>
          <w:rFonts w:ascii="Calibri" w:eastAsia="Calibri" w:hAnsi="Calibri" w:cs="Calibri"/>
          <w:color w:val="auto"/>
          <w:lang w:eastAsia="en-US"/>
        </w:rPr>
      </w:pPr>
      <w:r w:rsidRPr="00254EFE">
        <w:rPr>
          <w:rFonts w:ascii="Calibri" w:hAnsi="Calibri" w:cs="Calibri"/>
        </w:rPr>
        <w:t xml:space="preserve">Zmiana umowy w zakresie zmiany wynagrodzenia z przyczyn określonych w ust. 4 lit a) - e) niniejszego paragrafu obejmować będzie wyłącznie płatności za dostawy, których w dniu zmiany umowy jeszcze nie wykonano. Pierwsza zmiana wynagrodzenia określonego w § 1 ust. </w:t>
      </w:r>
      <w:r w:rsidR="00E373AA">
        <w:rPr>
          <w:rFonts w:ascii="Calibri" w:hAnsi="Calibri" w:cs="Calibri"/>
        </w:rPr>
        <w:t>2</w:t>
      </w:r>
      <w:r w:rsidRPr="00254EFE">
        <w:rPr>
          <w:rFonts w:ascii="Calibri" w:hAnsi="Calibri" w:cs="Calibri"/>
        </w:rPr>
        <w:t xml:space="preserve"> może nastąpić po upływie 6 miesięcy od daty podpisania umowy i występować nie częściej niż co 6 miesięcy.</w:t>
      </w:r>
    </w:p>
    <w:p w14:paraId="6C49832B" w14:textId="77777777" w:rsidR="00254EFE" w:rsidRPr="00254EFE" w:rsidRDefault="00254EFE" w:rsidP="002F3761">
      <w:pPr>
        <w:numPr>
          <w:ilvl w:val="0"/>
          <w:numId w:val="39"/>
        </w:numPr>
        <w:suppressAutoHyphens/>
        <w:autoSpaceDN w:val="0"/>
        <w:spacing w:after="0" w:line="240" w:lineRule="auto"/>
        <w:ind w:left="284" w:hanging="284"/>
        <w:contextualSpacing/>
        <w:rPr>
          <w:rFonts w:ascii="Calibri" w:hAnsi="Calibri" w:cs="Calibri"/>
        </w:rPr>
      </w:pPr>
      <w:r w:rsidRPr="00254EFE">
        <w:rPr>
          <w:rFonts w:ascii="Calibri" w:hAnsi="Calibri" w:cs="Calibri"/>
        </w:rPr>
        <w:t>Zamawiający dopuszcza również możliwość zmiany zapisów umowy w przypadku zmiany obowiązujących  przepisów prawa.</w:t>
      </w:r>
    </w:p>
    <w:p w14:paraId="567E3120" w14:textId="279FC11A" w:rsidR="00254EFE" w:rsidRPr="00254EFE" w:rsidRDefault="00254EFE" w:rsidP="002F3761">
      <w:pPr>
        <w:numPr>
          <w:ilvl w:val="0"/>
          <w:numId w:val="39"/>
        </w:numPr>
        <w:suppressAutoHyphens/>
        <w:autoSpaceDN w:val="0"/>
        <w:spacing w:after="0" w:line="240" w:lineRule="auto"/>
        <w:ind w:left="284" w:hanging="284"/>
        <w:contextualSpacing/>
        <w:rPr>
          <w:rFonts w:ascii="Calibri" w:hAnsi="Calibri" w:cs="Calibri"/>
        </w:rPr>
      </w:pPr>
      <w:r w:rsidRPr="00254EFE">
        <w:rPr>
          <w:rFonts w:ascii="Calibri" w:hAnsi="Calibri" w:cs="Calibri"/>
        </w:rPr>
        <w:t xml:space="preserve">Wykonawca zobowiązuje się do udzielania Zamawiającemu wszelkich rabatów, promocji w stosunku </w:t>
      </w:r>
      <w:r w:rsidR="00132DCE">
        <w:rPr>
          <w:rFonts w:ascii="Calibri" w:hAnsi="Calibri" w:cs="Calibri"/>
        </w:rPr>
        <w:br/>
      </w:r>
      <w:r w:rsidRPr="00254EFE">
        <w:rPr>
          <w:rFonts w:ascii="Calibri" w:hAnsi="Calibri" w:cs="Calibri"/>
        </w:rPr>
        <w:t>do towarów objętych umową, zaistniałych w trakcie realizacji niniejszej umowy, udzielanych innym odbiorcom. Zmiany takie obowiązują przez okres wskazany w ofercie promocyjnej. Zmiany te nie stanowią zmiany treści umowy i nie wymagają zawarcia aneksu.</w:t>
      </w:r>
    </w:p>
    <w:p w14:paraId="22A5DB01" w14:textId="77777777" w:rsidR="00C63696" w:rsidRPr="007F544F" w:rsidRDefault="00C63696" w:rsidP="002F3761">
      <w:pPr>
        <w:pStyle w:val="Akapitzlist"/>
        <w:spacing w:after="0" w:line="240" w:lineRule="auto"/>
        <w:ind w:left="345" w:right="11" w:firstLine="0"/>
        <w:rPr>
          <w:rFonts w:asciiTheme="minorHAnsi" w:hAnsiTheme="minorHAnsi" w:cstheme="minorHAnsi"/>
        </w:rPr>
      </w:pPr>
    </w:p>
    <w:bookmarkEnd w:id="8"/>
    <w:p w14:paraId="7FB6D634" w14:textId="53403067" w:rsidR="005D432B" w:rsidRPr="007F544F" w:rsidRDefault="00371EB8" w:rsidP="002F3761">
      <w:pPr>
        <w:spacing w:after="120" w:line="240" w:lineRule="auto"/>
        <w:ind w:right="58"/>
        <w:jc w:val="center"/>
        <w:rPr>
          <w:rFonts w:asciiTheme="minorHAnsi" w:hAnsiTheme="minorHAnsi" w:cstheme="minorHAnsi"/>
        </w:rPr>
      </w:pPr>
      <w:r w:rsidRPr="007F544F">
        <w:rPr>
          <w:rFonts w:asciiTheme="minorHAnsi" w:hAnsiTheme="minorHAnsi" w:cstheme="minorHAnsi"/>
        </w:rPr>
        <w:t>§ 9</w:t>
      </w:r>
      <w:r w:rsidR="005A0E6B" w:rsidRPr="007F544F">
        <w:rPr>
          <w:rFonts w:asciiTheme="minorHAnsi" w:hAnsiTheme="minorHAnsi" w:cstheme="minorHAnsi"/>
        </w:rPr>
        <w:t xml:space="preserve"> </w:t>
      </w:r>
    </w:p>
    <w:p w14:paraId="362F5201" w14:textId="5069C9C1" w:rsidR="00000756" w:rsidRDefault="00000756" w:rsidP="00000756">
      <w:pPr>
        <w:spacing w:after="0" w:line="240" w:lineRule="auto"/>
        <w:ind w:right="54"/>
        <w:rPr>
          <w:rFonts w:asciiTheme="minorHAnsi" w:hAnsiTheme="minorHAnsi" w:cstheme="minorHAnsi"/>
        </w:rPr>
      </w:pPr>
      <w:r w:rsidRPr="00000756">
        <w:rPr>
          <w:rFonts w:asciiTheme="minorHAnsi" w:hAnsiTheme="minorHAnsi" w:cstheme="minorHAnsi"/>
        </w:rPr>
        <w:t>Przeniesienie przez Wykonawcę praw oraz obowiązków, wynikających z niniejszej umowy, w tym wierzytelności, wymaga uprzedniej zgody Organu Tworzącego wyrażonej w formie pisemnej pod rygorem nieważności, udzielonej według wyłącznego uznania Organu Tworzącego, chyba że umowa stanowi inaczej. W przypadku wyrażenia przez Organ Tworzący zgody, o której mowa powyżej, dalsze przeniesienie praw przez każdego z nabywców, w tym kolejnych nabywców, wymaga zgody Organu Tworzącego wyrażonej w formie pisemnej pod rygorem nieważności. Naruszenie powyższych obowiązków przez Wykonawcę traktowane będzie jako przypadek rażącego naruszenia postanowień zawartej umowy, a samo dokonanie przelewu wierzytelności bez pisemnej zgody - skutkować będzie nieważnością takiej czynności.</w:t>
      </w:r>
    </w:p>
    <w:p w14:paraId="056DBF58" w14:textId="77777777" w:rsidR="00000756" w:rsidRPr="00000756" w:rsidRDefault="00000756" w:rsidP="00000756">
      <w:pPr>
        <w:spacing w:after="0" w:line="240" w:lineRule="auto"/>
        <w:ind w:right="54"/>
        <w:rPr>
          <w:rFonts w:asciiTheme="minorHAnsi" w:hAnsiTheme="minorHAnsi" w:cstheme="minorHAnsi"/>
        </w:rPr>
      </w:pPr>
    </w:p>
    <w:p w14:paraId="75FE3C02" w14:textId="3BFCBD20" w:rsidR="005D432B" w:rsidRPr="007F544F" w:rsidRDefault="00371EB8" w:rsidP="002F3761">
      <w:pPr>
        <w:spacing w:after="120" w:line="240" w:lineRule="auto"/>
        <w:ind w:right="58"/>
        <w:jc w:val="center"/>
        <w:rPr>
          <w:rFonts w:asciiTheme="minorHAnsi" w:hAnsiTheme="minorHAnsi" w:cstheme="minorHAnsi"/>
        </w:rPr>
      </w:pPr>
      <w:r w:rsidRPr="007F544F">
        <w:rPr>
          <w:rFonts w:asciiTheme="minorHAnsi" w:hAnsiTheme="minorHAnsi" w:cstheme="minorHAnsi"/>
        </w:rPr>
        <w:t>§ 10</w:t>
      </w:r>
      <w:r w:rsidR="005A0E6B" w:rsidRPr="007F544F">
        <w:rPr>
          <w:rFonts w:asciiTheme="minorHAnsi" w:hAnsiTheme="minorHAnsi" w:cstheme="minorHAnsi"/>
        </w:rPr>
        <w:t xml:space="preserve"> </w:t>
      </w:r>
    </w:p>
    <w:p w14:paraId="51544BF3" w14:textId="5B182CD8" w:rsidR="00107752" w:rsidRPr="00107752" w:rsidRDefault="005C67C6" w:rsidP="00107752">
      <w:pPr>
        <w:spacing w:after="0" w:line="240" w:lineRule="auto"/>
        <w:ind w:left="-5" w:right="11"/>
        <w:rPr>
          <w:rFonts w:asciiTheme="minorHAnsi" w:hAnsiTheme="minorHAnsi" w:cstheme="minorHAnsi"/>
        </w:rPr>
      </w:pPr>
      <w:r w:rsidRPr="007F544F">
        <w:rPr>
          <w:rFonts w:asciiTheme="minorHAnsi" w:hAnsiTheme="minorHAnsi" w:cstheme="minorHAnsi"/>
        </w:rPr>
        <w:t xml:space="preserve"> </w:t>
      </w:r>
      <w:bookmarkStart w:id="11" w:name="_Hlk79752687"/>
      <w:r w:rsidR="00107752" w:rsidRPr="00107752">
        <w:rPr>
          <w:rFonts w:asciiTheme="minorHAnsi" w:hAnsiTheme="minorHAnsi" w:cstheme="minorHAnsi"/>
        </w:rPr>
        <w:t xml:space="preserve">1.Wykonawca oświadcza, że nie jest i w okresie obowiązywania umowy nie będzie: </w:t>
      </w:r>
    </w:p>
    <w:p w14:paraId="29F28DD5" w14:textId="77777777" w:rsidR="00107752" w:rsidRPr="00107752" w:rsidRDefault="00107752" w:rsidP="00107752">
      <w:pPr>
        <w:spacing w:after="0" w:line="240" w:lineRule="auto"/>
        <w:ind w:left="-5" w:right="11"/>
        <w:rPr>
          <w:rFonts w:asciiTheme="minorHAnsi" w:hAnsiTheme="minorHAnsi" w:cstheme="minorHAnsi"/>
        </w:rPr>
      </w:pPr>
      <w:r w:rsidRPr="00107752">
        <w:rPr>
          <w:rFonts w:asciiTheme="minorHAnsi" w:hAnsiTheme="minorHAnsi" w:cstheme="minorHAnsi"/>
        </w:rPr>
        <w:t>1)</w:t>
      </w:r>
      <w:r w:rsidRPr="00107752">
        <w:rPr>
          <w:rFonts w:asciiTheme="minorHAnsi" w:hAnsiTheme="minorHAnsi" w:cstheme="minorHAnsi"/>
        </w:rPr>
        <w:tab/>
        <w:t xml:space="preserve">obywatelem rosyjskim lub osobą fizyczną lub prawną, podmiotem lub organem z siedzibą w Rosji </w:t>
      </w:r>
    </w:p>
    <w:p w14:paraId="5937F513" w14:textId="77777777" w:rsidR="00107752" w:rsidRPr="00107752" w:rsidRDefault="00107752" w:rsidP="00107752">
      <w:pPr>
        <w:spacing w:after="0" w:line="240" w:lineRule="auto"/>
        <w:ind w:left="-5" w:right="11"/>
        <w:rPr>
          <w:rFonts w:asciiTheme="minorHAnsi" w:hAnsiTheme="minorHAnsi" w:cstheme="minorHAnsi"/>
        </w:rPr>
      </w:pPr>
      <w:r w:rsidRPr="00107752">
        <w:rPr>
          <w:rFonts w:asciiTheme="minorHAnsi" w:hAnsiTheme="minorHAnsi" w:cstheme="minorHAnsi"/>
        </w:rPr>
        <w:t>2)</w:t>
      </w:r>
      <w:r w:rsidRPr="00107752">
        <w:rPr>
          <w:rFonts w:asciiTheme="minorHAnsi" w:hAnsiTheme="minorHAnsi" w:cstheme="minorHAnsi"/>
        </w:rPr>
        <w:tab/>
        <w:t xml:space="preserve">osobą prawną, podmiotem lub organem, do których prawa własności bezpośrednio lub pośrednio w ponad 50 % należą do osoby fizycznej lub prawnej, podmiotu lub organu, </w:t>
      </w:r>
    </w:p>
    <w:p w14:paraId="52C1CBCB" w14:textId="77777777" w:rsidR="00107752" w:rsidRPr="00107752" w:rsidRDefault="00107752" w:rsidP="00107752">
      <w:pPr>
        <w:spacing w:after="0" w:line="240" w:lineRule="auto"/>
        <w:ind w:left="-5" w:right="11"/>
        <w:rPr>
          <w:rFonts w:asciiTheme="minorHAnsi" w:hAnsiTheme="minorHAnsi" w:cstheme="minorHAnsi"/>
        </w:rPr>
      </w:pPr>
      <w:r w:rsidRPr="00107752">
        <w:rPr>
          <w:rFonts w:asciiTheme="minorHAnsi" w:hAnsiTheme="minorHAnsi" w:cstheme="minorHAnsi"/>
        </w:rPr>
        <w:t>o których mowa w ust. 1) niniejszego ustępu; lub</w:t>
      </w:r>
    </w:p>
    <w:p w14:paraId="6FB4082E" w14:textId="77777777" w:rsidR="00107752" w:rsidRPr="00107752" w:rsidRDefault="00107752" w:rsidP="00107752">
      <w:pPr>
        <w:spacing w:after="0" w:line="240" w:lineRule="auto"/>
        <w:ind w:left="-5" w:right="11"/>
        <w:rPr>
          <w:rFonts w:asciiTheme="minorHAnsi" w:hAnsiTheme="minorHAnsi" w:cstheme="minorHAnsi"/>
        </w:rPr>
      </w:pPr>
      <w:r w:rsidRPr="00107752">
        <w:rPr>
          <w:rFonts w:asciiTheme="minorHAnsi" w:hAnsiTheme="minorHAnsi" w:cstheme="minorHAnsi"/>
        </w:rPr>
        <w:t>3)</w:t>
      </w:r>
      <w:r w:rsidRPr="00107752">
        <w:rPr>
          <w:rFonts w:asciiTheme="minorHAnsi" w:hAnsiTheme="minorHAnsi" w:cstheme="minorHAnsi"/>
        </w:rPr>
        <w:tab/>
        <w:t xml:space="preserve"> osobą fizyczną lub prawną, podmiotem lub organem działającym w imieniu lub pod kierunkiem podmiotu, o którym mowa w pkt 1) lub pkt 2). </w:t>
      </w:r>
    </w:p>
    <w:p w14:paraId="68AAB9F4" w14:textId="655D7493" w:rsidR="00107752" w:rsidRPr="00107752" w:rsidRDefault="00107752" w:rsidP="00107752">
      <w:pPr>
        <w:spacing w:after="0" w:line="240" w:lineRule="auto"/>
        <w:ind w:left="-5" w:right="11"/>
        <w:rPr>
          <w:rFonts w:asciiTheme="minorHAnsi" w:hAnsiTheme="minorHAnsi" w:cstheme="minorHAnsi"/>
        </w:rPr>
      </w:pPr>
      <w:r w:rsidRPr="00107752">
        <w:rPr>
          <w:rFonts w:asciiTheme="minorHAnsi" w:hAnsiTheme="minorHAnsi" w:cstheme="minorHAnsi"/>
        </w:rPr>
        <w:lastRenderedPageBreak/>
        <w:t xml:space="preserve">2.Wykonawca oświadcza i zobowiązuje się, że nie będzie wykonywał umowy przy pomocy podwykonawców, dostawców i podmiotów, na których zdolności Wykonawca polega, o których mowa w ust. 1 powyżej w przypadku, gdy przypada na nich ponad 10 % wartości zamówienia. </w:t>
      </w:r>
    </w:p>
    <w:p w14:paraId="0F6D0F84" w14:textId="17600E7A" w:rsidR="00107752" w:rsidRDefault="00107752" w:rsidP="00107752">
      <w:pPr>
        <w:spacing w:after="0" w:line="240" w:lineRule="auto"/>
        <w:ind w:left="-5" w:right="11"/>
        <w:rPr>
          <w:rFonts w:asciiTheme="minorHAnsi" w:hAnsiTheme="minorHAnsi" w:cstheme="minorHAnsi"/>
        </w:rPr>
      </w:pPr>
      <w:r w:rsidRPr="00107752">
        <w:rPr>
          <w:rFonts w:asciiTheme="minorHAnsi" w:hAnsiTheme="minorHAnsi" w:cstheme="minorHAnsi"/>
        </w:rPr>
        <w:t xml:space="preserve">3. W przypadku naruszenia ww. oświadczeń i obowiązków, o których mowa w ust. 1 i 2 powyżej </w:t>
      </w:r>
    </w:p>
    <w:p w14:paraId="415FC7C3" w14:textId="214D265E" w:rsidR="00107752" w:rsidRDefault="00107752" w:rsidP="00107752">
      <w:pPr>
        <w:spacing w:after="0" w:line="240" w:lineRule="auto"/>
        <w:ind w:left="-5" w:right="11"/>
        <w:rPr>
          <w:rFonts w:asciiTheme="minorHAnsi" w:hAnsiTheme="minorHAnsi" w:cstheme="minorHAnsi"/>
        </w:rPr>
      </w:pPr>
      <w:r w:rsidRPr="00107752">
        <w:rPr>
          <w:rFonts w:asciiTheme="minorHAnsi" w:hAnsiTheme="minorHAnsi" w:cstheme="minorHAnsi"/>
        </w:rPr>
        <w:t>Zamawiający uprawniony jest rozwiązać umowę w trybie natychmiastowym</w:t>
      </w:r>
      <w:r>
        <w:rPr>
          <w:rFonts w:asciiTheme="minorHAnsi" w:hAnsiTheme="minorHAnsi" w:cstheme="minorHAnsi"/>
        </w:rPr>
        <w:t>.</w:t>
      </w:r>
    </w:p>
    <w:p w14:paraId="35511DF3" w14:textId="2EA826CC" w:rsidR="005D432B" w:rsidRPr="007F544F" w:rsidRDefault="00107752" w:rsidP="002F3761">
      <w:pPr>
        <w:spacing w:after="0" w:line="240" w:lineRule="auto"/>
        <w:ind w:left="-5" w:right="11"/>
        <w:rPr>
          <w:rFonts w:asciiTheme="minorHAnsi" w:hAnsiTheme="minorHAnsi" w:cstheme="minorHAnsi"/>
        </w:rPr>
      </w:pPr>
      <w:r>
        <w:rPr>
          <w:rFonts w:asciiTheme="minorHAnsi" w:hAnsiTheme="minorHAnsi" w:cstheme="minorHAnsi"/>
        </w:rPr>
        <w:t xml:space="preserve">4. </w:t>
      </w:r>
      <w:r w:rsidR="002C20AF" w:rsidRPr="007F544F">
        <w:rPr>
          <w:rFonts w:asciiTheme="minorHAnsi" w:hAnsiTheme="minorHAnsi" w:cstheme="minorHAnsi"/>
        </w:rPr>
        <w:t>Z</w:t>
      </w:r>
      <w:r w:rsidR="005A0E6B" w:rsidRPr="007F544F">
        <w:rPr>
          <w:rFonts w:asciiTheme="minorHAnsi" w:hAnsiTheme="minorHAnsi" w:cstheme="minorHAnsi"/>
        </w:rPr>
        <w:t>miany umowy będą wymagały formy pisemnej pod rygorem nieważności</w:t>
      </w:r>
      <w:r w:rsidR="002C20AF" w:rsidRPr="007F544F">
        <w:rPr>
          <w:rFonts w:asciiTheme="minorHAnsi" w:hAnsiTheme="minorHAnsi" w:cstheme="minorHAnsi"/>
        </w:rPr>
        <w:t>, z zastrzeżeniem § 8</w:t>
      </w:r>
      <w:r w:rsidR="005A0E6B" w:rsidRPr="007F544F">
        <w:rPr>
          <w:rFonts w:asciiTheme="minorHAnsi" w:hAnsiTheme="minorHAnsi" w:cstheme="minorHAnsi"/>
        </w:rPr>
        <w:t xml:space="preserve">. </w:t>
      </w:r>
      <w:bookmarkEnd w:id="11"/>
    </w:p>
    <w:p w14:paraId="6FC842EF" w14:textId="5C929816" w:rsidR="00000756" w:rsidRDefault="00107752" w:rsidP="00000756">
      <w:pPr>
        <w:spacing w:after="0" w:line="240" w:lineRule="auto"/>
        <w:ind w:left="-5" w:right="11"/>
        <w:rPr>
          <w:rFonts w:asciiTheme="minorHAnsi" w:hAnsiTheme="minorHAnsi" w:cstheme="minorHAnsi"/>
        </w:rPr>
      </w:pPr>
      <w:r>
        <w:rPr>
          <w:rFonts w:asciiTheme="minorHAnsi" w:hAnsiTheme="minorHAnsi" w:cstheme="minorHAnsi"/>
        </w:rPr>
        <w:t xml:space="preserve">5. </w:t>
      </w:r>
      <w:r w:rsidR="005A0E6B" w:rsidRPr="007F544F">
        <w:rPr>
          <w:rFonts w:asciiTheme="minorHAnsi" w:hAnsiTheme="minorHAnsi" w:cstheme="minorHAnsi"/>
        </w:rPr>
        <w:t xml:space="preserve">W sprawach nieuregulowanych niniejszą umową obowiązują przepisy ustawy z dnia </w:t>
      </w:r>
      <w:r w:rsidR="00685610" w:rsidRPr="007F544F">
        <w:rPr>
          <w:rFonts w:asciiTheme="minorHAnsi" w:hAnsiTheme="minorHAnsi" w:cstheme="minorHAnsi"/>
        </w:rPr>
        <w:t>11 września 2019</w:t>
      </w:r>
      <w:r w:rsidR="005A0E6B" w:rsidRPr="007F544F">
        <w:rPr>
          <w:rFonts w:asciiTheme="minorHAnsi" w:hAnsiTheme="minorHAnsi" w:cstheme="minorHAnsi"/>
        </w:rPr>
        <w:t xml:space="preserve"> roku </w:t>
      </w:r>
      <w:r w:rsidR="00A0041B" w:rsidRPr="007F544F">
        <w:rPr>
          <w:rFonts w:asciiTheme="minorHAnsi" w:hAnsiTheme="minorHAnsi" w:cstheme="minorHAnsi"/>
        </w:rPr>
        <w:t>–</w:t>
      </w:r>
      <w:r w:rsidR="005A0E6B" w:rsidRPr="007F544F">
        <w:rPr>
          <w:rFonts w:asciiTheme="minorHAnsi" w:hAnsiTheme="minorHAnsi" w:cstheme="minorHAnsi"/>
        </w:rPr>
        <w:t xml:space="preserve"> Prawo zamówień publicznych i Kodeksu cywilnego. </w:t>
      </w:r>
    </w:p>
    <w:p w14:paraId="15EED055" w14:textId="529D1C4F" w:rsidR="00000756" w:rsidRDefault="00107752" w:rsidP="00000756">
      <w:pPr>
        <w:spacing w:after="0" w:line="240" w:lineRule="auto"/>
        <w:ind w:left="-5" w:right="11"/>
        <w:rPr>
          <w:rFonts w:asciiTheme="minorHAnsi" w:hAnsiTheme="minorHAnsi" w:cstheme="minorHAnsi"/>
        </w:rPr>
      </w:pPr>
      <w:r>
        <w:rPr>
          <w:rFonts w:asciiTheme="minorHAnsi" w:hAnsiTheme="minorHAnsi" w:cstheme="minorHAnsi"/>
        </w:rPr>
        <w:t>6</w:t>
      </w:r>
      <w:r w:rsidR="00000756">
        <w:rPr>
          <w:rFonts w:asciiTheme="minorHAnsi" w:hAnsiTheme="minorHAnsi" w:cstheme="minorHAnsi"/>
        </w:rPr>
        <w:t xml:space="preserve">. </w:t>
      </w:r>
      <w:r w:rsidR="005A0E6B" w:rsidRPr="007F544F">
        <w:rPr>
          <w:rFonts w:asciiTheme="minorHAnsi" w:hAnsiTheme="minorHAnsi" w:cstheme="minorHAnsi"/>
        </w:rPr>
        <w:t xml:space="preserve">Wszelkie spory, które mogą wyniknąć przy realizacji niniejszej umowy będą rozwiązywane polubownie, </w:t>
      </w:r>
      <w:r w:rsidR="002326D4" w:rsidRPr="007F544F">
        <w:rPr>
          <w:rFonts w:asciiTheme="minorHAnsi" w:hAnsiTheme="minorHAnsi" w:cstheme="minorHAnsi"/>
        </w:rPr>
        <w:br/>
      </w:r>
      <w:r w:rsidR="005A0E6B" w:rsidRPr="007F544F">
        <w:rPr>
          <w:rFonts w:asciiTheme="minorHAnsi" w:hAnsiTheme="minorHAnsi" w:cstheme="minorHAnsi"/>
        </w:rPr>
        <w:t xml:space="preserve">a w przypadku braku porozumienia zostaną poddane pod rozstrzygnięcie sądu miejscowo właściwego </w:t>
      </w:r>
      <w:r w:rsidR="00B93E0A" w:rsidRPr="007F544F">
        <w:rPr>
          <w:rFonts w:asciiTheme="minorHAnsi" w:hAnsiTheme="minorHAnsi" w:cstheme="minorHAnsi"/>
        </w:rPr>
        <w:br/>
      </w:r>
      <w:r w:rsidR="005A0E6B" w:rsidRPr="007F544F">
        <w:rPr>
          <w:rFonts w:asciiTheme="minorHAnsi" w:hAnsiTheme="minorHAnsi" w:cstheme="minorHAnsi"/>
        </w:rPr>
        <w:t>dla Zamawiającego.</w:t>
      </w:r>
    </w:p>
    <w:p w14:paraId="3A163902" w14:textId="5D711E18" w:rsidR="00000756" w:rsidRPr="00000756" w:rsidRDefault="00107752" w:rsidP="00000756">
      <w:pPr>
        <w:spacing w:after="0" w:line="240" w:lineRule="auto"/>
        <w:ind w:left="-5" w:right="11"/>
        <w:rPr>
          <w:rFonts w:asciiTheme="minorHAnsi" w:hAnsiTheme="minorHAnsi" w:cstheme="minorHAnsi"/>
        </w:rPr>
      </w:pPr>
      <w:r>
        <w:rPr>
          <w:rFonts w:asciiTheme="minorHAnsi" w:hAnsiTheme="minorHAnsi" w:cstheme="minorHAnsi"/>
        </w:rPr>
        <w:t>7</w:t>
      </w:r>
      <w:r w:rsidR="00000756" w:rsidRPr="00000756">
        <w:rPr>
          <w:rFonts w:asciiTheme="minorHAnsi" w:hAnsiTheme="minorHAnsi" w:cstheme="minorHAnsi"/>
        </w:rPr>
        <w:t>.</w:t>
      </w:r>
      <w:r w:rsidR="00000756">
        <w:rPr>
          <w:rFonts w:asciiTheme="minorHAnsi" w:hAnsiTheme="minorHAnsi" w:cstheme="minorHAnsi"/>
        </w:rPr>
        <w:t xml:space="preserve"> </w:t>
      </w:r>
      <w:r w:rsidR="00000756" w:rsidRPr="00000756">
        <w:rPr>
          <w:rFonts w:asciiTheme="minorHAnsi" w:hAnsiTheme="minorHAnsi" w:cstheme="minorHAnsi"/>
        </w:rPr>
        <w:t xml:space="preserve">Umowę sporządzono w dwóch jednobrzmiących egzemplarzach, jednym dla Zamawiającego </w:t>
      </w:r>
    </w:p>
    <w:p w14:paraId="0195D8CC" w14:textId="77777777" w:rsidR="00000756" w:rsidRPr="00000756" w:rsidRDefault="00000756" w:rsidP="00000756">
      <w:pPr>
        <w:spacing w:after="0" w:line="240" w:lineRule="auto"/>
        <w:ind w:left="-5" w:right="11"/>
        <w:rPr>
          <w:rFonts w:asciiTheme="minorHAnsi" w:hAnsiTheme="minorHAnsi" w:cstheme="minorHAnsi"/>
        </w:rPr>
      </w:pPr>
      <w:r w:rsidRPr="00000756">
        <w:rPr>
          <w:rFonts w:asciiTheme="minorHAnsi" w:hAnsiTheme="minorHAnsi" w:cstheme="minorHAnsi"/>
        </w:rPr>
        <w:t>i jednym dla Wykonawcy.</w:t>
      </w:r>
    </w:p>
    <w:p w14:paraId="708F4CF4" w14:textId="27738FCA" w:rsidR="002326D4" w:rsidRPr="007F544F" w:rsidRDefault="00000756" w:rsidP="00000756">
      <w:pPr>
        <w:spacing w:after="0" w:line="240" w:lineRule="auto"/>
        <w:ind w:left="-5" w:right="11"/>
        <w:rPr>
          <w:rFonts w:asciiTheme="minorHAnsi" w:hAnsiTheme="minorHAnsi" w:cstheme="minorHAnsi"/>
        </w:rPr>
      </w:pPr>
      <w:r w:rsidRPr="00000756">
        <w:rPr>
          <w:rFonts w:asciiTheme="minorHAnsi" w:hAnsiTheme="minorHAnsi" w:cstheme="minorHAnsi"/>
        </w:rPr>
        <w:t xml:space="preserve"> </w:t>
      </w:r>
      <w:r w:rsidR="00107752">
        <w:rPr>
          <w:rFonts w:asciiTheme="minorHAnsi" w:hAnsiTheme="minorHAnsi" w:cstheme="minorHAnsi"/>
        </w:rPr>
        <w:t>7</w:t>
      </w:r>
      <w:r w:rsidRPr="00000756">
        <w:rPr>
          <w:rFonts w:asciiTheme="minorHAnsi" w:hAnsiTheme="minorHAnsi" w:cstheme="minorHAnsi"/>
        </w:rPr>
        <w:t>.1.  Plik elektroniczny, na którym utrwalono treść umowy i podpisy to oryginalny egzemplarz umowy.</w:t>
      </w:r>
    </w:p>
    <w:p w14:paraId="36CB709D" w14:textId="77777777" w:rsidR="00C40125" w:rsidRPr="007F544F" w:rsidRDefault="00C40125" w:rsidP="002F3761">
      <w:pPr>
        <w:spacing w:after="0" w:line="240" w:lineRule="auto"/>
        <w:ind w:left="-5" w:right="11"/>
        <w:rPr>
          <w:rFonts w:asciiTheme="minorHAnsi" w:hAnsiTheme="minorHAnsi" w:cstheme="minorHAnsi"/>
        </w:rPr>
      </w:pPr>
    </w:p>
    <w:p w14:paraId="35AC0A0F" w14:textId="77777777" w:rsidR="005D432B" w:rsidRPr="007F544F" w:rsidRDefault="005A0E6B" w:rsidP="002F3761">
      <w:pPr>
        <w:tabs>
          <w:tab w:val="center" w:pos="7192"/>
        </w:tabs>
        <w:spacing w:after="0" w:line="240" w:lineRule="auto"/>
        <w:ind w:left="-15" w:firstLine="0"/>
        <w:jc w:val="center"/>
        <w:rPr>
          <w:rFonts w:asciiTheme="minorHAnsi" w:hAnsiTheme="minorHAnsi" w:cstheme="minorHAnsi"/>
          <w:b/>
        </w:rPr>
      </w:pPr>
      <w:r w:rsidRPr="007F544F">
        <w:rPr>
          <w:rFonts w:asciiTheme="minorHAnsi" w:hAnsiTheme="minorHAnsi" w:cstheme="minorHAnsi"/>
          <w:b/>
        </w:rPr>
        <w:t xml:space="preserve">WYKONAWCA </w:t>
      </w:r>
      <w:r w:rsidRPr="007F544F">
        <w:rPr>
          <w:rFonts w:asciiTheme="minorHAnsi" w:hAnsiTheme="minorHAnsi" w:cstheme="minorHAnsi"/>
          <w:b/>
        </w:rPr>
        <w:tab/>
        <w:t>ZAMAWIAJĄCY</w:t>
      </w:r>
    </w:p>
    <w:p w14:paraId="240A9ED1" w14:textId="77777777" w:rsidR="005C67C6" w:rsidRPr="007F544F" w:rsidRDefault="005C67C6" w:rsidP="002F3761">
      <w:pPr>
        <w:spacing w:after="0" w:line="240" w:lineRule="auto"/>
        <w:ind w:left="-5"/>
        <w:jc w:val="left"/>
        <w:rPr>
          <w:rFonts w:asciiTheme="minorHAnsi" w:hAnsiTheme="minorHAnsi" w:cstheme="minorHAnsi"/>
          <w:sz w:val="24"/>
        </w:rPr>
      </w:pPr>
    </w:p>
    <w:p w14:paraId="467B88B3" w14:textId="77777777" w:rsidR="002326D4" w:rsidRPr="007F544F" w:rsidRDefault="002326D4" w:rsidP="002F3761">
      <w:pPr>
        <w:spacing w:after="0" w:line="240" w:lineRule="auto"/>
        <w:ind w:left="0" w:firstLine="0"/>
        <w:jc w:val="left"/>
        <w:rPr>
          <w:rFonts w:asciiTheme="minorHAnsi" w:hAnsiTheme="minorHAnsi" w:cstheme="minorHAnsi"/>
          <w:sz w:val="24"/>
        </w:rPr>
      </w:pPr>
    </w:p>
    <w:p w14:paraId="5D6BA6FE" w14:textId="19E9BB28" w:rsidR="00C40125" w:rsidRDefault="00C40125" w:rsidP="002F3761">
      <w:pPr>
        <w:spacing w:after="0" w:line="240" w:lineRule="auto"/>
        <w:ind w:left="0" w:firstLine="0"/>
        <w:jc w:val="left"/>
        <w:rPr>
          <w:rFonts w:asciiTheme="minorHAnsi" w:hAnsiTheme="minorHAnsi" w:cstheme="minorHAnsi"/>
          <w:sz w:val="24"/>
        </w:rPr>
      </w:pPr>
    </w:p>
    <w:p w14:paraId="36BD9E9C" w14:textId="77777777" w:rsidR="00000756" w:rsidRPr="007F544F" w:rsidRDefault="00000756" w:rsidP="002F3761">
      <w:pPr>
        <w:spacing w:after="0" w:line="240" w:lineRule="auto"/>
        <w:ind w:left="0" w:firstLine="0"/>
        <w:jc w:val="left"/>
        <w:rPr>
          <w:rFonts w:asciiTheme="minorHAnsi" w:hAnsiTheme="minorHAnsi" w:cstheme="minorHAnsi"/>
          <w:sz w:val="24"/>
        </w:rPr>
      </w:pPr>
    </w:p>
    <w:p w14:paraId="05F24BE6" w14:textId="77777777" w:rsidR="00C40125" w:rsidRPr="007F544F" w:rsidRDefault="00C40125" w:rsidP="002F3761">
      <w:pPr>
        <w:spacing w:after="0" w:line="240" w:lineRule="auto"/>
        <w:ind w:left="0" w:firstLine="0"/>
        <w:jc w:val="left"/>
        <w:rPr>
          <w:rFonts w:asciiTheme="minorHAnsi" w:hAnsiTheme="minorHAnsi" w:cstheme="minorHAnsi"/>
          <w:sz w:val="24"/>
        </w:rPr>
      </w:pPr>
    </w:p>
    <w:p w14:paraId="3B566011" w14:textId="77777777" w:rsidR="005D432B" w:rsidRPr="007F544F" w:rsidRDefault="005A0E6B" w:rsidP="002F3761">
      <w:pPr>
        <w:spacing w:after="0" w:line="240" w:lineRule="auto"/>
        <w:ind w:left="-5"/>
        <w:jc w:val="left"/>
        <w:rPr>
          <w:rFonts w:asciiTheme="minorHAnsi" w:hAnsiTheme="minorHAnsi" w:cstheme="minorHAnsi"/>
          <w:sz w:val="18"/>
          <w:szCs w:val="18"/>
        </w:rPr>
      </w:pPr>
      <w:r w:rsidRPr="007F544F">
        <w:rPr>
          <w:rFonts w:asciiTheme="minorHAnsi" w:hAnsiTheme="minorHAnsi" w:cstheme="minorHAnsi"/>
          <w:sz w:val="20"/>
          <w:szCs w:val="18"/>
        </w:rPr>
        <w:t>Załączniki do umowy:</w:t>
      </w:r>
    </w:p>
    <w:p w14:paraId="7BB037C6" w14:textId="70540797" w:rsidR="005D432B" w:rsidRPr="007F544F" w:rsidRDefault="005A0E6B" w:rsidP="002F3761">
      <w:pPr>
        <w:spacing w:after="0" w:line="240" w:lineRule="auto"/>
        <w:ind w:left="-5"/>
        <w:jc w:val="left"/>
        <w:rPr>
          <w:rFonts w:asciiTheme="minorHAnsi" w:hAnsiTheme="minorHAnsi" w:cstheme="minorHAnsi"/>
          <w:sz w:val="18"/>
          <w:szCs w:val="18"/>
        </w:rPr>
      </w:pPr>
      <w:r w:rsidRPr="007F544F">
        <w:rPr>
          <w:rFonts w:asciiTheme="minorHAnsi" w:hAnsiTheme="minorHAnsi" w:cstheme="minorHAnsi"/>
          <w:sz w:val="20"/>
          <w:szCs w:val="18"/>
        </w:rPr>
        <w:t>Załącznik n</w:t>
      </w:r>
      <w:r w:rsidR="002326D4" w:rsidRPr="007F544F">
        <w:rPr>
          <w:rFonts w:asciiTheme="minorHAnsi" w:hAnsiTheme="minorHAnsi" w:cstheme="minorHAnsi"/>
          <w:sz w:val="20"/>
          <w:szCs w:val="18"/>
        </w:rPr>
        <w:t>r</w:t>
      </w:r>
      <w:r w:rsidRPr="007F544F">
        <w:rPr>
          <w:rFonts w:asciiTheme="minorHAnsi" w:hAnsiTheme="minorHAnsi" w:cstheme="minorHAnsi"/>
          <w:sz w:val="20"/>
          <w:szCs w:val="18"/>
        </w:rPr>
        <w:t xml:space="preserve"> 1 – </w:t>
      </w:r>
      <w:r w:rsidR="002326D4" w:rsidRPr="007F544F">
        <w:rPr>
          <w:rFonts w:asciiTheme="minorHAnsi" w:hAnsiTheme="minorHAnsi" w:cstheme="minorHAnsi"/>
          <w:sz w:val="20"/>
          <w:szCs w:val="18"/>
        </w:rPr>
        <w:t>f</w:t>
      </w:r>
      <w:r w:rsidRPr="007F544F">
        <w:rPr>
          <w:rFonts w:asciiTheme="minorHAnsi" w:hAnsiTheme="minorHAnsi" w:cstheme="minorHAnsi"/>
          <w:sz w:val="20"/>
          <w:szCs w:val="18"/>
        </w:rPr>
        <w:t>ormularz asortymentowo</w:t>
      </w:r>
      <w:r w:rsidR="00C24C2C" w:rsidRPr="007F544F">
        <w:rPr>
          <w:rFonts w:asciiTheme="minorHAnsi" w:hAnsiTheme="minorHAnsi" w:cstheme="minorHAnsi"/>
          <w:sz w:val="20"/>
          <w:szCs w:val="18"/>
        </w:rPr>
        <w:t>-</w:t>
      </w:r>
      <w:r w:rsidRPr="007F544F">
        <w:rPr>
          <w:rFonts w:asciiTheme="minorHAnsi" w:hAnsiTheme="minorHAnsi" w:cstheme="minorHAnsi"/>
          <w:sz w:val="20"/>
          <w:szCs w:val="18"/>
        </w:rPr>
        <w:t>cenowy</w:t>
      </w:r>
    </w:p>
    <w:sectPr w:rsidR="005D432B" w:rsidRPr="007F544F" w:rsidSect="004D1235">
      <w:pgSz w:w="11900" w:h="16840"/>
      <w:pgMar w:top="993" w:right="1125" w:bottom="1262" w:left="113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780"/>
        </w:tabs>
        <w:ind w:left="780" w:hanging="360"/>
      </w:pPr>
      <w:rPr>
        <w:bCs/>
        <w:sz w:val="22"/>
        <w:szCs w:val="22"/>
      </w:rPr>
    </w:lvl>
    <w:lvl w:ilvl="1">
      <w:start w:val="1"/>
      <w:numFmt w:val="decimal"/>
      <w:lvlText w:val="%2."/>
      <w:lvlJc w:val="left"/>
      <w:pPr>
        <w:tabs>
          <w:tab w:val="num" w:pos="1140"/>
        </w:tabs>
        <w:ind w:left="1140" w:hanging="360"/>
      </w:pPr>
    </w:lvl>
    <w:lvl w:ilvl="2">
      <w:start w:val="1"/>
      <w:numFmt w:val="decimal"/>
      <w:lvlText w:val="%3."/>
      <w:lvlJc w:val="left"/>
      <w:pPr>
        <w:tabs>
          <w:tab w:val="num" w:pos="1500"/>
        </w:tabs>
        <w:ind w:left="1500" w:hanging="360"/>
      </w:pPr>
    </w:lvl>
    <w:lvl w:ilvl="3">
      <w:start w:val="1"/>
      <w:numFmt w:val="decimal"/>
      <w:lvlText w:val="%4."/>
      <w:lvlJc w:val="left"/>
      <w:pPr>
        <w:tabs>
          <w:tab w:val="num" w:pos="1860"/>
        </w:tabs>
        <w:ind w:left="1860" w:hanging="360"/>
      </w:pPr>
    </w:lvl>
    <w:lvl w:ilvl="4">
      <w:start w:val="1"/>
      <w:numFmt w:val="decimal"/>
      <w:lvlText w:val="%5."/>
      <w:lvlJc w:val="left"/>
      <w:pPr>
        <w:tabs>
          <w:tab w:val="num" w:pos="2220"/>
        </w:tabs>
        <w:ind w:left="2220" w:hanging="360"/>
      </w:pPr>
    </w:lvl>
    <w:lvl w:ilvl="5">
      <w:start w:val="1"/>
      <w:numFmt w:val="decimal"/>
      <w:lvlText w:val="%6."/>
      <w:lvlJc w:val="left"/>
      <w:pPr>
        <w:tabs>
          <w:tab w:val="num" w:pos="2580"/>
        </w:tabs>
        <w:ind w:left="2580" w:hanging="360"/>
      </w:pPr>
    </w:lvl>
    <w:lvl w:ilvl="6">
      <w:start w:val="1"/>
      <w:numFmt w:val="decimal"/>
      <w:lvlText w:val="%7."/>
      <w:lvlJc w:val="left"/>
      <w:pPr>
        <w:tabs>
          <w:tab w:val="num" w:pos="2940"/>
        </w:tabs>
        <w:ind w:left="2940" w:hanging="360"/>
      </w:pPr>
    </w:lvl>
    <w:lvl w:ilvl="7">
      <w:start w:val="1"/>
      <w:numFmt w:val="decimal"/>
      <w:lvlText w:val="%8."/>
      <w:lvlJc w:val="left"/>
      <w:pPr>
        <w:tabs>
          <w:tab w:val="num" w:pos="3300"/>
        </w:tabs>
        <w:ind w:left="3300" w:hanging="360"/>
      </w:pPr>
    </w:lvl>
    <w:lvl w:ilvl="8">
      <w:start w:val="1"/>
      <w:numFmt w:val="decimal"/>
      <w:lvlText w:val="%9."/>
      <w:lvlJc w:val="left"/>
      <w:pPr>
        <w:tabs>
          <w:tab w:val="num" w:pos="3660"/>
        </w:tabs>
        <w:ind w:left="3660" w:hanging="360"/>
      </w:pPr>
    </w:lvl>
  </w:abstractNum>
  <w:abstractNum w:abstractNumId="1" w15:restartNumberingAfterBreak="0">
    <w:nsid w:val="00000011"/>
    <w:multiLevelType w:val="singleLevel"/>
    <w:tmpl w:val="00000011"/>
    <w:name w:val="WW8Num17"/>
    <w:lvl w:ilvl="0">
      <w:start w:val="1"/>
      <w:numFmt w:val="decimal"/>
      <w:lvlText w:val="%1."/>
      <w:lvlJc w:val="left"/>
      <w:pPr>
        <w:tabs>
          <w:tab w:val="num" w:pos="0"/>
        </w:tabs>
        <w:ind w:left="720" w:hanging="360"/>
      </w:pPr>
      <w:rPr>
        <w:rFonts w:eastAsia="SimSun" w:cs="Mangal"/>
        <w:sz w:val="22"/>
      </w:rPr>
    </w:lvl>
  </w:abstractNum>
  <w:abstractNum w:abstractNumId="2"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sz w:val="22"/>
        <w:szCs w:val="2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sz w:val="22"/>
        <w:szCs w:val="2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sz w:val="22"/>
        <w:szCs w:val="2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Open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Open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18"/>
    <w:multiLevelType w:val="singleLevel"/>
    <w:tmpl w:val="00000018"/>
    <w:name w:val="WW8Num24"/>
    <w:lvl w:ilvl="0">
      <w:start w:val="1"/>
      <w:numFmt w:val="decimal"/>
      <w:lvlText w:val="%1)"/>
      <w:lvlJc w:val="left"/>
      <w:pPr>
        <w:tabs>
          <w:tab w:val="num" w:pos="705"/>
        </w:tabs>
        <w:ind w:left="705" w:hanging="705"/>
      </w:pPr>
    </w:lvl>
  </w:abstractNum>
  <w:abstractNum w:abstractNumId="8" w15:restartNumberingAfterBreak="0">
    <w:nsid w:val="00000045"/>
    <w:multiLevelType w:val="multilevel"/>
    <w:tmpl w:val="A250510E"/>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righ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righ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right"/>
      <w:pPr>
        <w:ind w:left="0" w:firstLine="0"/>
      </w:pPr>
      <w:rPr>
        <w:rFonts w:hint="default"/>
      </w:rPr>
    </w:lvl>
  </w:abstractNum>
  <w:abstractNum w:abstractNumId="9" w15:restartNumberingAfterBreak="0">
    <w:nsid w:val="05497AEC"/>
    <w:multiLevelType w:val="hybridMultilevel"/>
    <w:tmpl w:val="260887A6"/>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 w15:restartNumberingAfterBreak="0">
    <w:nsid w:val="05995BA0"/>
    <w:multiLevelType w:val="hybridMultilevel"/>
    <w:tmpl w:val="E7C40AB6"/>
    <w:lvl w:ilvl="0" w:tplc="5E485B1C">
      <w:start w:val="1"/>
      <w:numFmt w:val="decimal"/>
      <w:lvlText w:val="%1."/>
      <w:lvlJc w:val="left"/>
      <w:pPr>
        <w:ind w:left="36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355EAFEE">
      <w:start w:val="1"/>
      <w:numFmt w:val="lowerLetter"/>
      <w:lvlText w:val="%2"/>
      <w:lvlJc w:val="left"/>
      <w:pPr>
        <w:ind w:left="11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A2016B2">
      <w:start w:val="1"/>
      <w:numFmt w:val="lowerRoman"/>
      <w:lvlText w:val="%3"/>
      <w:lvlJc w:val="left"/>
      <w:pPr>
        <w:ind w:left="18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BB63F00">
      <w:start w:val="1"/>
      <w:numFmt w:val="decimal"/>
      <w:lvlText w:val="%4"/>
      <w:lvlJc w:val="left"/>
      <w:pPr>
        <w:ind w:left="26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5F89168">
      <w:start w:val="1"/>
      <w:numFmt w:val="lowerLetter"/>
      <w:lvlText w:val="%5"/>
      <w:lvlJc w:val="left"/>
      <w:pPr>
        <w:ind w:left="3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BBADE32">
      <w:start w:val="1"/>
      <w:numFmt w:val="lowerRoman"/>
      <w:lvlText w:val="%6"/>
      <w:lvlJc w:val="left"/>
      <w:pPr>
        <w:ind w:left="40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8C8FE02">
      <w:start w:val="1"/>
      <w:numFmt w:val="decimal"/>
      <w:lvlText w:val="%7"/>
      <w:lvlJc w:val="left"/>
      <w:pPr>
        <w:ind w:left="4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24827A">
      <w:start w:val="1"/>
      <w:numFmt w:val="lowerLetter"/>
      <w:lvlText w:val="%8"/>
      <w:lvlJc w:val="left"/>
      <w:pPr>
        <w:ind w:left="54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ABC4206">
      <w:start w:val="1"/>
      <w:numFmt w:val="lowerRoman"/>
      <w:lvlText w:val="%9"/>
      <w:lvlJc w:val="left"/>
      <w:pPr>
        <w:ind w:left="6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0F77760F"/>
    <w:multiLevelType w:val="hybridMultilevel"/>
    <w:tmpl w:val="1BEA285C"/>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2" w15:restartNumberingAfterBreak="0">
    <w:nsid w:val="100A0649"/>
    <w:multiLevelType w:val="hybridMultilevel"/>
    <w:tmpl w:val="EF0416AE"/>
    <w:lvl w:ilvl="0" w:tplc="9494959C">
      <w:start w:val="1"/>
      <w:numFmt w:val="decimal"/>
      <w:lvlText w:val="%1."/>
      <w:lvlJc w:val="left"/>
      <w:pPr>
        <w:ind w:left="1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B746A07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19A9A5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1C0033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C34F0D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A143F2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F0272E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B4C5DF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F86AC9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251744B"/>
    <w:multiLevelType w:val="hybridMultilevel"/>
    <w:tmpl w:val="8362C982"/>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4" w15:restartNumberingAfterBreak="0">
    <w:nsid w:val="14650856"/>
    <w:multiLevelType w:val="hybridMultilevel"/>
    <w:tmpl w:val="E2E86186"/>
    <w:lvl w:ilvl="0" w:tplc="E4842C28">
      <w:start w:val="2"/>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F0084F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1387B3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572F96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AB4EE0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B6418C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930349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BFED72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84C8CC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64D4F2B"/>
    <w:multiLevelType w:val="hybridMultilevel"/>
    <w:tmpl w:val="7D467DC0"/>
    <w:lvl w:ilvl="0" w:tplc="4762C7E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72722F"/>
    <w:multiLevelType w:val="hybridMultilevel"/>
    <w:tmpl w:val="70922534"/>
    <w:lvl w:ilvl="0" w:tplc="AE3E351E">
      <w:start w:val="1"/>
      <w:numFmt w:val="lowerLetter"/>
      <w:lvlText w:val="%1)"/>
      <w:lvlJc w:val="left"/>
      <w:pPr>
        <w:ind w:left="705" w:hanging="360"/>
      </w:pPr>
      <w:rPr>
        <w:rFonts w:ascii="Times" w:eastAsia="Times New Roman" w:hAnsi="Times" w:cs="Tahoma"/>
      </w:r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17" w15:restartNumberingAfterBreak="0">
    <w:nsid w:val="1B083694"/>
    <w:multiLevelType w:val="hybridMultilevel"/>
    <w:tmpl w:val="89FC1006"/>
    <w:lvl w:ilvl="0" w:tplc="3C1C7BD8">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18" w15:restartNumberingAfterBreak="0">
    <w:nsid w:val="1D0625F9"/>
    <w:multiLevelType w:val="hybridMultilevel"/>
    <w:tmpl w:val="FE70D71C"/>
    <w:lvl w:ilvl="0" w:tplc="6F08091E">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453390C"/>
    <w:multiLevelType w:val="multilevel"/>
    <w:tmpl w:val="DF4870BE"/>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6105E83"/>
    <w:multiLevelType w:val="hybridMultilevel"/>
    <w:tmpl w:val="068A38DC"/>
    <w:lvl w:ilvl="0" w:tplc="3F7272D6">
      <w:start w:val="2"/>
      <w:numFmt w:val="decimal"/>
      <w:lvlText w:val="%1."/>
      <w:lvlJc w:val="left"/>
      <w:pPr>
        <w:ind w:left="370" w:hanging="360"/>
      </w:pPr>
      <w:rPr>
        <w:rFonts w:hint="default"/>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21" w15:restartNumberingAfterBreak="0">
    <w:nsid w:val="287B20C3"/>
    <w:multiLevelType w:val="hybridMultilevel"/>
    <w:tmpl w:val="514418CA"/>
    <w:lvl w:ilvl="0" w:tplc="61429D9C">
      <w:start w:val="1"/>
      <w:numFmt w:val="lowerLetter"/>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20AA5C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0C376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7D2622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2DE788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9266AF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3544F0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93079D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01C70D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A485723"/>
    <w:multiLevelType w:val="hybridMultilevel"/>
    <w:tmpl w:val="06C651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BB2572"/>
    <w:multiLevelType w:val="hybridMultilevel"/>
    <w:tmpl w:val="A2981D48"/>
    <w:lvl w:ilvl="0" w:tplc="9A9E4D1E">
      <w:start w:val="1"/>
      <w:numFmt w:val="lowerLetter"/>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526B3C2">
      <w:start w:val="1"/>
      <w:numFmt w:val="lowerLetter"/>
      <w:lvlText w:val="%2"/>
      <w:lvlJc w:val="left"/>
      <w:pPr>
        <w:ind w:left="11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DA96E4">
      <w:start w:val="1"/>
      <w:numFmt w:val="lowerRoman"/>
      <w:lvlText w:val="%3"/>
      <w:lvlJc w:val="left"/>
      <w:pPr>
        <w:ind w:left="18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FCE79EA">
      <w:start w:val="1"/>
      <w:numFmt w:val="decimal"/>
      <w:lvlText w:val="%4"/>
      <w:lvlJc w:val="left"/>
      <w:pPr>
        <w:ind w:left="25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6E41F86">
      <w:start w:val="1"/>
      <w:numFmt w:val="lowerLetter"/>
      <w:lvlText w:val="%5"/>
      <w:lvlJc w:val="left"/>
      <w:pPr>
        <w:ind w:left="32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8A0716">
      <w:start w:val="1"/>
      <w:numFmt w:val="lowerRoman"/>
      <w:lvlText w:val="%6"/>
      <w:lvlJc w:val="left"/>
      <w:pPr>
        <w:ind w:left="39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BCC8964">
      <w:start w:val="1"/>
      <w:numFmt w:val="decimal"/>
      <w:lvlText w:val="%7"/>
      <w:lvlJc w:val="left"/>
      <w:pPr>
        <w:ind w:left="47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53A445A">
      <w:start w:val="1"/>
      <w:numFmt w:val="lowerLetter"/>
      <w:lvlText w:val="%8"/>
      <w:lvlJc w:val="left"/>
      <w:pPr>
        <w:ind w:left="54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6064DE">
      <w:start w:val="1"/>
      <w:numFmt w:val="lowerRoman"/>
      <w:lvlText w:val="%9"/>
      <w:lvlJc w:val="left"/>
      <w:pPr>
        <w:ind w:left="61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EA51A59"/>
    <w:multiLevelType w:val="hybridMultilevel"/>
    <w:tmpl w:val="90B05270"/>
    <w:lvl w:ilvl="0" w:tplc="E2A67AE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0C137E"/>
    <w:multiLevelType w:val="hybridMultilevel"/>
    <w:tmpl w:val="72E42922"/>
    <w:lvl w:ilvl="0" w:tplc="C86A2FC2">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26" w15:restartNumberingAfterBreak="0">
    <w:nsid w:val="39815238"/>
    <w:multiLevelType w:val="hybridMultilevel"/>
    <w:tmpl w:val="4E823EEE"/>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7" w15:restartNumberingAfterBreak="0">
    <w:nsid w:val="39C214C6"/>
    <w:multiLevelType w:val="hybridMultilevel"/>
    <w:tmpl w:val="AF9CA58C"/>
    <w:lvl w:ilvl="0" w:tplc="FFFFFFFF">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720" w:hanging="360"/>
      </w:pPr>
    </w:lvl>
    <w:lvl w:ilvl="2" w:tplc="FFFFFFFF">
      <w:start w:val="1"/>
      <w:numFmt w:val="lowerRoman"/>
      <w:lvlText w:val="%3"/>
      <w:lvlJc w:val="left"/>
      <w:pPr>
        <w:ind w:left="18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D3B2DD7"/>
    <w:multiLevelType w:val="multilevel"/>
    <w:tmpl w:val="55146DDA"/>
    <w:lvl w:ilvl="0">
      <w:start w:val="1"/>
      <w:numFmt w:val="lowerLetter"/>
      <w:lvlText w:val="%1)"/>
      <w:lvlJc w:val="left"/>
      <w:pPr>
        <w:ind w:left="1146" w:hanging="360"/>
      </w:pPr>
      <w:rPr>
        <w:b w:val="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9" w15:restartNumberingAfterBreak="0">
    <w:nsid w:val="4F62348A"/>
    <w:multiLevelType w:val="hybridMultilevel"/>
    <w:tmpl w:val="048CCC46"/>
    <w:lvl w:ilvl="0" w:tplc="920C4C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A2E4E1D"/>
    <w:multiLevelType w:val="multilevel"/>
    <w:tmpl w:val="00000001"/>
    <w:lvl w:ilvl="0">
      <w:start w:val="1"/>
      <w:numFmt w:val="decimal"/>
      <w:lvlText w:val="%1."/>
      <w:lvlJc w:val="left"/>
      <w:pPr>
        <w:tabs>
          <w:tab w:val="num" w:pos="780"/>
        </w:tabs>
        <w:ind w:left="780" w:hanging="360"/>
      </w:pPr>
      <w:rPr>
        <w:bCs/>
        <w:sz w:val="22"/>
        <w:szCs w:val="22"/>
      </w:rPr>
    </w:lvl>
    <w:lvl w:ilvl="1">
      <w:start w:val="1"/>
      <w:numFmt w:val="decimal"/>
      <w:lvlText w:val="%2."/>
      <w:lvlJc w:val="left"/>
      <w:pPr>
        <w:tabs>
          <w:tab w:val="num" w:pos="1140"/>
        </w:tabs>
        <w:ind w:left="1140" w:hanging="360"/>
      </w:pPr>
    </w:lvl>
    <w:lvl w:ilvl="2">
      <w:start w:val="1"/>
      <w:numFmt w:val="decimal"/>
      <w:lvlText w:val="%3."/>
      <w:lvlJc w:val="left"/>
      <w:pPr>
        <w:tabs>
          <w:tab w:val="num" w:pos="1500"/>
        </w:tabs>
        <w:ind w:left="1500" w:hanging="360"/>
      </w:pPr>
    </w:lvl>
    <w:lvl w:ilvl="3">
      <w:start w:val="1"/>
      <w:numFmt w:val="decimal"/>
      <w:lvlText w:val="%4."/>
      <w:lvlJc w:val="left"/>
      <w:pPr>
        <w:tabs>
          <w:tab w:val="num" w:pos="1860"/>
        </w:tabs>
        <w:ind w:left="1860" w:hanging="360"/>
      </w:pPr>
    </w:lvl>
    <w:lvl w:ilvl="4">
      <w:start w:val="1"/>
      <w:numFmt w:val="decimal"/>
      <w:lvlText w:val="%5."/>
      <w:lvlJc w:val="left"/>
      <w:pPr>
        <w:tabs>
          <w:tab w:val="num" w:pos="2220"/>
        </w:tabs>
        <w:ind w:left="2220" w:hanging="360"/>
      </w:pPr>
    </w:lvl>
    <w:lvl w:ilvl="5">
      <w:start w:val="1"/>
      <w:numFmt w:val="decimal"/>
      <w:lvlText w:val="%6."/>
      <w:lvlJc w:val="left"/>
      <w:pPr>
        <w:tabs>
          <w:tab w:val="num" w:pos="2580"/>
        </w:tabs>
        <w:ind w:left="2580" w:hanging="360"/>
      </w:pPr>
    </w:lvl>
    <w:lvl w:ilvl="6">
      <w:start w:val="1"/>
      <w:numFmt w:val="decimal"/>
      <w:lvlText w:val="%7."/>
      <w:lvlJc w:val="left"/>
      <w:pPr>
        <w:tabs>
          <w:tab w:val="num" w:pos="2940"/>
        </w:tabs>
        <w:ind w:left="2940" w:hanging="360"/>
      </w:pPr>
    </w:lvl>
    <w:lvl w:ilvl="7">
      <w:start w:val="1"/>
      <w:numFmt w:val="decimal"/>
      <w:lvlText w:val="%8."/>
      <w:lvlJc w:val="left"/>
      <w:pPr>
        <w:tabs>
          <w:tab w:val="num" w:pos="3300"/>
        </w:tabs>
        <w:ind w:left="3300" w:hanging="360"/>
      </w:pPr>
    </w:lvl>
    <w:lvl w:ilvl="8">
      <w:start w:val="1"/>
      <w:numFmt w:val="decimal"/>
      <w:lvlText w:val="%9."/>
      <w:lvlJc w:val="left"/>
      <w:pPr>
        <w:tabs>
          <w:tab w:val="num" w:pos="3660"/>
        </w:tabs>
        <w:ind w:left="3660" w:hanging="360"/>
      </w:pPr>
    </w:lvl>
  </w:abstractNum>
  <w:abstractNum w:abstractNumId="31" w15:restartNumberingAfterBreak="0">
    <w:nsid w:val="5A6642CB"/>
    <w:multiLevelType w:val="hybridMultilevel"/>
    <w:tmpl w:val="3EB626C6"/>
    <w:lvl w:ilvl="0" w:tplc="02D27738">
      <w:start w:val="4"/>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160526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09E08F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300CF2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68E46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64292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1276A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5FE293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F48887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FFD3DC9"/>
    <w:multiLevelType w:val="hybridMultilevel"/>
    <w:tmpl w:val="EAB81EFA"/>
    <w:lvl w:ilvl="0" w:tplc="38CC6D42">
      <w:start w:val="3"/>
      <w:numFmt w:val="decimal"/>
      <w:lvlText w:val="%1."/>
      <w:lvlJc w:val="left"/>
      <w:pPr>
        <w:ind w:left="370" w:hanging="360"/>
      </w:pPr>
      <w:rPr>
        <w:rFonts w:hint="default"/>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33" w15:restartNumberingAfterBreak="0">
    <w:nsid w:val="644903F3"/>
    <w:multiLevelType w:val="hybridMultilevel"/>
    <w:tmpl w:val="3E86204A"/>
    <w:lvl w:ilvl="0" w:tplc="37EA8CBE">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ABC121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D2AF13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18AD24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E0AB5D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E3417D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50726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9FAD2F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56E112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66D22FE"/>
    <w:multiLevelType w:val="multilevel"/>
    <w:tmpl w:val="A33E0F3C"/>
    <w:lvl w:ilvl="0">
      <w:start w:val="5"/>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5" w15:restartNumberingAfterBreak="0">
    <w:nsid w:val="678B7E78"/>
    <w:multiLevelType w:val="hybridMultilevel"/>
    <w:tmpl w:val="1BEA285C"/>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6" w15:restartNumberingAfterBreak="0">
    <w:nsid w:val="6D75729C"/>
    <w:multiLevelType w:val="hybridMultilevel"/>
    <w:tmpl w:val="F73EAA9E"/>
    <w:lvl w:ilvl="0" w:tplc="47167A6C">
      <w:start w:val="1"/>
      <w:numFmt w:val="decimal"/>
      <w:lvlText w:val="%1."/>
      <w:lvlJc w:val="left"/>
      <w:pPr>
        <w:tabs>
          <w:tab w:val="num" w:pos="397"/>
        </w:tabs>
        <w:ind w:left="397" w:hanging="397"/>
      </w:pPr>
      <w:rPr>
        <w:rFonts w:ascii="Times New Roman" w:eastAsia="SimSun" w:hAnsi="Times New Roman" w:cs="Mangal"/>
        <w:sz w:val="22"/>
        <w:szCs w:val="18"/>
      </w:rPr>
    </w:lvl>
    <w:lvl w:ilvl="1" w:tplc="64DCAEB0">
      <w:start w:val="2"/>
      <w:numFmt w:val="decimal"/>
      <w:lvlText w:val="%2."/>
      <w:lvlJc w:val="left"/>
      <w:pPr>
        <w:tabs>
          <w:tab w:val="num" w:pos="397"/>
        </w:tabs>
        <w:ind w:left="397" w:hanging="397"/>
      </w:pPr>
      <w:rPr>
        <w:rFonts w:ascii="Times New Roman" w:hAnsi="Times New Roman" w:cs="Times New Roman" w:hint="default"/>
        <w:b w:val="0"/>
        <w:i w:val="0"/>
        <w:sz w:val="22"/>
        <w:szCs w:val="18"/>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72BC5CBB"/>
    <w:multiLevelType w:val="hybridMultilevel"/>
    <w:tmpl w:val="2098EAAC"/>
    <w:lvl w:ilvl="0" w:tplc="8AAC5A5E">
      <w:start w:val="1"/>
      <w:numFmt w:val="decimal"/>
      <w:lvlText w:val="%1."/>
      <w:lvlJc w:val="left"/>
      <w:pPr>
        <w:ind w:left="345" w:hanging="360"/>
      </w:pPr>
      <w:rPr>
        <w:rFonts w:hint="default"/>
      </w:rPr>
    </w:lvl>
    <w:lvl w:ilvl="1" w:tplc="04150017">
      <w:start w:val="1"/>
      <w:numFmt w:val="lowerLetter"/>
      <w:lvlText w:val="%2)"/>
      <w:lvlJc w:val="left"/>
      <w:pPr>
        <w:ind w:left="720"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num w:numId="1">
    <w:abstractNumId w:val="33"/>
  </w:num>
  <w:num w:numId="2">
    <w:abstractNumId w:val="31"/>
  </w:num>
  <w:num w:numId="3">
    <w:abstractNumId w:val="12"/>
  </w:num>
  <w:num w:numId="4">
    <w:abstractNumId w:val="23"/>
  </w:num>
  <w:num w:numId="5">
    <w:abstractNumId w:val="10"/>
  </w:num>
  <w:num w:numId="6">
    <w:abstractNumId w:val="21"/>
  </w:num>
  <w:num w:numId="7">
    <w:abstractNumId w:val="14"/>
  </w:num>
  <w:num w:numId="8">
    <w:abstractNumId w:val="32"/>
  </w:num>
  <w:num w:numId="9">
    <w:abstractNumId w:val="17"/>
  </w:num>
  <w:num w:numId="10">
    <w:abstractNumId w:val="22"/>
  </w:num>
  <w:num w:numId="11">
    <w:abstractNumId w:val="20"/>
  </w:num>
  <w:num w:numId="12">
    <w:abstractNumId w:val="24"/>
  </w:num>
  <w:num w:numId="13">
    <w:abstractNumId w:val="25"/>
  </w:num>
  <w:num w:numId="14">
    <w:abstractNumId w:val="7"/>
  </w:num>
  <w:num w:numId="15">
    <w:abstractNumId w:val="8"/>
  </w:num>
  <w:num w:numId="16">
    <w:abstractNumId w:val="16"/>
  </w:num>
  <w:num w:numId="17">
    <w:abstractNumId w:val="37"/>
  </w:num>
  <w:num w:numId="18">
    <w:abstractNumId w:val="28"/>
  </w:num>
  <w:num w:numId="19">
    <w:abstractNumId w:val="28"/>
    <w:lvlOverride w:ilvl="0">
      <w:startOverride w:val="1"/>
    </w:lvlOverride>
  </w:num>
  <w:num w:numId="20">
    <w:abstractNumId w:val="2"/>
  </w:num>
  <w:num w:numId="21">
    <w:abstractNumId w:val="3"/>
  </w:num>
  <w:num w:numId="22">
    <w:abstractNumId w:val="4"/>
  </w:num>
  <w:num w:numId="23">
    <w:abstractNumId w:val="5"/>
  </w:num>
  <w:num w:numId="24">
    <w:abstractNumId w:val="6"/>
  </w:num>
  <w:num w:numId="25">
    <w:abstractNumId w:val="0"/>
  </w:num>
  <w:num w:numId="26">
    <w:abstractNumId w:val="30"/>
  </w:num>
  <w:num w:numId="27">
    <w:abstractNumId w:val="1"/>
  </w:num>
  <w:num w:numId="28">
    <w:abstractNumId w:val="15"/>
  </w:num>
  <w:num w:numId="29">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432B"/>
    <w:rsid w:val="00000756"/>
    <w:rsid w:val="000164D6"/>
    <w:rsid w:val="000239D0"/>
    <w:rsid w:val="00032E96"/>
    <w:rsid w:val="0004590B"/>
    <w:rsid w:val="00045D71"/>
    <w:rsid w:val="00087C9A"/>
    <w:rsid w:val="000A64A7"/>
    <w:rsid w:val="000C7376"/>
    <w:rsid w:val="001025BB"/>
    <w:rsid w:val="00107752"/>
    <w:rsid w:val="00110F9B"/>
    <w:rsid w:val="00132DCE"/>
    <w:rsid w:val="00146CA4"/>
    <w:rsid w:val="001628BF"/>
    <w:rsid w:val="00171EFC"/>
    <w:rsid w:val="0017330E"/>
    <w:rsid w:val="00177C99"/>
    <w:rsid w:val="0019150E"/>
    <w:rsid w:val="00192442"/>
    <w:rsid w:val="00196E90"/>
    <w:rsid w:val="001B655C"/>
    <w:rsid w:val="001C3655"/>
    <w:rsid w:val="001D0ABF"/>
    <w:rsid w:val="001F0153"/>
    <w:rsid w:val="002326D4"/>
    <w:rsid w:val="00235C3A"/>
    <w:rsid w:val="00254EFE"/>
    <w:rsid w:val="00262821"/>
    <w:rsid w:val="0028100D"/>
    <w:rsid w:val="0028276B"/>
    <w:rsid w:val="002832CC"/>
    <w:rsid w:val="00287082"/>
    <w:rsid w:val="002A30D7"/>
    <w:rsid w:val="002B03DD"/>
    <w:rsid w:val="002B2F5D"/>
    <w:rsid w:val="002C20AF"/>
    <w:rsid w:val="002D3CF7"/>
    <w:rsid w:val="002F3761"/>
    <w:rsid w:val="00332FFC"/>
    <w:rsid w:val="003477D5"/>
    <w:rsid w:val="00356298"/>
    <w:rsid w:val="003608C4"/>
    <w:rsid w:val="00360BB0"/>
    <w:rsid w:val="00371EB8"/>
    <w:rsid w:val="003728F4"/>
    <w:rsid w:val="00397A54"/>
    <w:rsid w:val="003C54EF"/>
    <w:rsid w:val="003F6CBB"/>
    <w:rsid w:val="004129A3"/>
    <w:rsid w:val="0042310A"/>
    <w:rsid w:val="004333BA"/>
    <w:rsid w:val="00490077"/>
    <w:rsid w:val="004D1235"/>
    <w:rsid w:val="004E1754"/>
    <w:rsid w:val="005349F2"/>
    <w:rsid w:val="00542843"/>
    <w:rsid w:val="00542BDC"/>
    <w:rsid w:val="00551EF9"/>
    <w:rsid w:val="00576900"/>
    <w:rsid w:val="005A0E6B"/>
    <w:rsid w:val="005A17D9"/>
    <w:rsid w:val="005C67C6"/>
    <w:rsid w:val="005D0723"/>
    <w:rsid w:val="005D432B"/>
    <w:rsid w:val="005E33A3"/>
    <w:rsid w:val="005F1A84"/>
    <w:rsid w:val="00600800"/>
    <w:rsid w:val="00610B75"/>
    <w:rsid w:val="00635DCF"/>
    <w:rsid w:val="00637D53"/>
    <w:rsid w:val="00653B6B"/>
    <w:rsid w:val="00656BB8"/>
    <w:rsid w:val="00666D50"/>
    <w:rsid w:val="006711A3"/>
    <w:rsid w:val="00685610"/>
    <w:rsid w:val="006A1D93"/>
    <w:rsid w:val="006A38C7"/>
    <w:rsid w:val="006C107A"/>
    <w:rsid w:val="006C46D9"/>
    <w:rsid w:val="00705BB8"/>
    <w:rsid w:val="00783580"/>
    <w:rsid w:val="00795F9F"/>
    <w:rsid w:val="007A0C7D"/>
    <w:rsid w:val="007A5966"/>
    <w:rsid w:val="007B1E90"/>
    <w:rsid w:val="007C4EF3"/>
    <w:rsid w:val="007C64D1"/>
    <w:rsid w:val="007D3580"/>
    <w:rsid w:val="007D5B2A"/>
    <w:rsid w:val="007E20EF"/>
    <w:rsid w:val="007E484B"/>
    <w:rsid w:val="007E572B"/>
    <w:rsid w:val="007F544F"/>
    <w:rsid w:val="00826A0E"/>
    <w:rsid w:val="00830139"/>
    <w:rsid w:val="00830943"/>
    <w:rsid w:val="00843707"/>
    <w:rsid w:val="0087049C"/>
    <w:rsid w:val="008727CD"/>
    <w:rsid w:val="00875AFB"/>
    <w:rsid w:val="00893000"/>
    <w:rsid w:val="008D3C28"/>
    <w:rsid w:val="009045AD"/>
    <w:rsid w:val="00907FB2"/>
    <w:rsid w:val="00913A3A"/>
    <w:rsid w:val="00962B26"/>
    <w:rsid w:val="0096624F"/>
    <w:rsid w:val="00972AE0"/>
    <w:rsid w:val="009808A5"/>
    <w:rsid w:val="009C0442"/>
    <w:rsid w:val="009F7D11"/>
    <w:rsid w:val="00A0041B"/>
    <w:rsid w:val="00A35693"/>
    <w:rsid w:val="00A75E97"/>
    <w:rsid w:val="00A85EC5"/>
    <w:rsid w:val="00AD7D0D"/>
    <w:rsid w:val="00AE01B6"/>
    <w:rsid w:val="00B0279F"/>
    <w:rsid w:val="00B66260"/>
    <w:rsid w:val="00B67E5C"/>
    <w:rsid w:val="00B706A6"/>
    <w:rsid w:val="00B76F66"/>
    <w:rsid w:val="00B83625"/>
    <w:rsid w:val="00B93E0A"/>
    <w:rsid w:val="00B94C38"/>
    <w:rsid w:val="00BB21B0"/>
    <w:rsid w:val="00BD4A28"/>
    <w:rsid w:val="00BE4883"/>
    <w:rsid w:val="00BF293D"/>
    <w:rsid w:val="00C04D54"/>
    <w:rsid w:val="00C24361"/>
    <w:rsid w:val="00C24C2C"/>
    <w:rsid w:val="00C40125"/>
    <w:rsid w:val="00C429BB"/>
    <w:rsid w:val="00C45809"/>
    <w:rsid w:val="00C53D78"/>
    <w:rsid w:val="00C54775"/>
    <w:rsid w:val="00C63696"/>
    <w:rsid w:val="00C63EFA"/>
    <w:rsid w:val="00C777D8"/>
    <w:rsid w:val="00C826CD"/>
    <w:rsid w:val="00C8323B"/>
    <w:rsid w:val="00C92FBD"/>
    <w:rsid w:val="00CA6677"/>
    <w:rsid w:val="00CA7A1B"/>
    <w:rsid w:val="00CE0B28"/>
    <w:rsid w:val="00CE4BBD"/>
    <w:rsid w:val="00D032FC"/>
    <w:rsid w:val="00D1320A"/>
    <w:rsid w:val="00D31427"/>
    <w:rsid w:val="00D4003E"/>
    <w:rsid w:val="00D473C9"/>
    <w:rsid w:val="00D556FD"/>
    <w:rsid w:val="00D77567"/>
    <w:rsid w:val="00DB250E"/>
    <w:rsid w:val="00DD6C97"/>
    <w:rsid w:val="00E3496C"/>
    <w:rsid w:val="00E36F61"/>
    <w:rsid w:val="00E373AA"/>
    <w:rsid w:val="00E5296B"/>
    <w:rsid w:val="00E76BC7"/>
    <w:rsid w:val="00EA045B"/>
    <w:rsid w:val="00EA4699"/>
    <w:rsid w:val="00EA5298"/>
    <w:rsid w:val="00EF5738"/>
    <w:rsid w:val="00EF7169"/>
    <w:rsid w:val="00F0328B"/>
    <w:rsid w:val="00F203DF"/>
    <w:rsid w:val="00F30832"/>
    <w:rsid w:val="00F321AD"/>
    <w:rsid w:val="00F34936"/>
    <w:rsid w:val="00F34AA7"/>
    <w:rsid w:val="00F34D38"/>
    <w:rsid w:val="00F36D74"/>
    <w:rsid w:val="00F75517"/>
    <w:rsid w:val="00F7789F"/>
    <w:rsid w:val="00F8058D"/>
    <w:rsid w:val="00F9394E"/>
    <w:rsid w:val="00FF07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5E2CB"/>
  <w15:docId w15:val="{818034CE-1467-4847-A1FF-E54BC06FF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3" w:line="248" w:lineRule="auto"/>
      <w:ind w:left="10" w:hanging="10"/>
      <w:jc w:val="both"/>
    </w:pPr>
    <w:rPr>
      <w:rFonts w:ascii="Times New Roman" w:eastAsia="Times New Roman" w:hAnsi="Times New Roman" w:cs="Times New Roman"/>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99"/>
    <w:qFormat/>
    <w:rsid w:val="00BB21B0"/>
    <w:pPr>
      <w:ind w:left="720"/>
      <w:contextualSpacing/>
    </w:pPr>
  </w:style>
  <w:style w:type="character" w:customStyle="1" w:styleId="AkapitzlistZnak">
    <w:name w:val="Akapit z listą Znak"/>
    <w:link w:val="Akapitzlist"/>
    <w:rsid w:val="00972AE0"/>
    <w:rPr>
      <w:rFonts w:ascii="Times New Roman" w:eastAsia="Times New Roman" w:hAnsi="Times New Roman" w:cs="Times New Roman"/>
      <w:color w:val="000000"/>
    </w:rPr>
  </w:style>
  <w:style w:type="paragraph" w:styleId="Tekstdymka">
    <w:name w:val="Balloon Text"/>
    <w:basedOn w:val="Normalny"/>
    <w:link w:val="TekstdymkaZnak"/>
    <w:uiPriority w:val="99"/>
    <w:semiHidden/>
    <w:unhideWhenUsed/>
    <w:rsid w:val="0004590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4590B"/>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093383">
      <w:bodyDiv w:val="1"/>
      <w:marLeft w:val="0"/>
      <w:marRight w:val="0"/>
      <w:marTop w:val="0"/>
      <w:marBottom w:val="0"/>
      <w:divBdr>
        <w:top w:val="none" w:sz="0" w:space="0" w:color="auto"/>
        <w:left w:val="none" w:sz="0" w:space="0" w:color="auto"/>
        <w:bottom w:val="none" w:sz="0" w:space="0" w:color="auto"/>
        <w:right w:val="none" w:sz="0" w:space="0" w:color="auto"/>
      </w:divBdr>
    </w:div>
    <w:div w:id="618101313">
      <w:bodyDiv w:val="1"/>
      <w:marLeft w:val="0"/>
      <w:marRight w:val="0"/>
      <w:marTop w:val="0"/>
      <w:marBottom w:val="0"/>
      <w:divBdr>
        <w:top w:val="none" w:sz="0" w:space="0" w:color="auto"/>
        <w:left w:val="none" w:sz="0" w:space="0" w:color="auto"/>
        <w:bottom w:val="none" w:sz="0" w:space="0" w:color="auto"/>
        <w:right w:val="none" w:sz="0" w:space="0" w:color="auto"/>
      </w:divBdr>
    </w:div>
    <w:div w:id="1369910929">
      <w:bodyDiv w:val="1"/>
      <w:marLeft w:val="0"/>
      <w:marRight w:val="0"/>
      <w:marTop w:val="0"/>
      <w:marBottom w:val="0"/>
      <w:divBdr>
        <w:top w:val="none" w:sz="0" w:space="0" w:color="auto"/>
        <w:left w:val="none" w:sz="0" w:space="0" w:color="auto"/>
        <w:bottom w:val="none" w:sz="0" w:space="0" w:color="auto"/>
        <w:right w:val="none" w:sz="0" w:space="0" w:color="auto"/>
      </w:divBdr>
    </w:div>
    <w:div w:id="1728261681">
      <w:bodyDiv w:val="1"/>
      <w:marLeft w:val="0"/>
      <w:marRight w:val="0"/>
      <w:marTop w:val="0"/>
      <w:marBottom w:val="0"/>
      <w:divBdr>
        <w:top w:val="none" w:sz="0" w:space="0" w:color="auto"/>
        <w:left w:val="none" w:sz="0" w:space="0" w:color="auto"/>
        <w:bottom w:val="none" w:sz="0" w:space="0" w:color="auto"/>
        <w:right w:val="none" w:sz="0" w:space="0" w:color="auto"/>
      </w:divBdr>
    </w:div>
    <w:div w:id="1746149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542</TotalTime>
  <Pages>7</Pages>
  <Words>3376</Words>
  <Characters>20258</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Bpgusław Łapiński</dc:creator>
  <cp:keywords/>
  <cp:lastModifiedBy>Magdalena Komar</cp:lastModifiedBy>
  <cp:revision>101</cp:revision>
  <cp:lastPrinted>2024-03-14T06:34:00Z</cp:lastPrinted>
  <dcterms:created xsi:type="dcterms:W3CDTF">2021-03-17T08:37:00Z</dcterms:created>
  <dcterms:modified xsi:type="dcterms:W3CDTF">2026-04-01T10:27:00Z</dcterms:modified>
</cp:coreProperties>
</file>